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548AF" w14:textId="77777777" w:rsidR="005A1590" w:rsidRPr="002431A3" w:rsidRDefault="00DE4E26">
      <w:pPr>
        <w:jc w:val="center"/>
        <w:rPr>
          <w:sz w:val="28"/>
          <w:szCs w:val="28"/>
        </w:rPr>
      </w:pPr>
      <w:proofErr w:type="spellStart"/>
      <w:r w:rsidRPr="002431A3">
        <w:rPr>
          <w:b/>
          <w:sz w:val="28"/>
          <w:szCs w:val="28"/>
        </w:rPr>
        <w:t>Phụ</w:t>
      </w:r>
      <w:proofErr w:type="spellEnd"/>
      <w:r w:rsidRPr="002431A3">
        <w:rPr>
          <w:b/>
          <w:sz w:val="28"/>
          <w:szCs w:val="28"/>
        </w:rPr>
        <w:t xml:space="preserve"> </w:t>
      </w:r>
      <w:proofErr w:type="spellStart"/>
      <w:r w:rsidRPr="002431A3">
        <w:rPr>
          <w:b/>
          <w:sz w:val="28"/>
          <w:szCs w:val="28"/>
        </w:rPr>
        <w:t>lục</w:t>
      </w:r>
      <w:proofErr w:type="spellEnd"/>
      <w:r w:rsidR="00AE31A4" w:rsidRPr="002431A3">
        <w:rPr>
          <w:b/>
          <w:sz w:val="28"/>
          <w:szCs w:val="28"/>
        </w:rPr>
        <w:t xml:space="preserve"> II</w:t>
      </w:r>
    </w:p>
    <w:p w14:paraId="7D924899" w14:textId="77777777" w:rsidR="00504B20" w:rsidRPr="002431A3" w:rsidRDefault="00504B20" w:rsidP="00504B20">
      <w:pPr>
        <w:spacing w:line="240" w:lineRule="auto"/>
        <w:jc w:val="center"/>
        <w:rPr>
          <w:rFonts w:eastAsiaTheme="minorEastAsia" w:cs="Times New Roman"/>
          <w:szCs w:val="26"/>
        </w:rPr>
      </w:pPr>
      <w:r w:rsidRPr="002431A3">
        <w:rPr>
          <w:rFonts w:eastAsiaTheme="minorEastAsia" w:cs="Times New Roman"/>
          <w:b/>
          <w:szCs w:val="26"/>
        </w:rPr>
        <w:t xml:space="preserve">Các </w:t>
      </w:r>
      <w:proofErr w:type="spellStart"/>
      <w:r w:rsidRPr="002431A3">
        <w:rPr>
          <w:rFonts w:eastAsiaTheme="minorEastAsia" w:cs="Times New Roman"/>
          <w:b/>
          <w:szCs w:val="26"/>
        </w:rPr>
        <w:t>mẫu</w:t>
      </w:r>
      <w:proofErr w:type="spellEnd"/>
      <w:r w:rsidRPr="002431A3">
        <w:rPr>
          <w:rFonts w:eastAsiaTheme="minorEastAsia" w:cs="Times New Roman"/>
          <w:b/>
          <w:szCs w:val="26"/>
        </w:rPr>
        <w:t xml:space="preserve"> </w:t>
      </w:r>
      <w:proofErr w:type="spellStart"/>
      <w:r w:rsidRPr="002431A3">
        <w:rPr>
          <w:rFonts w:eastAsiaTheme="minorEastAsia" w:cs="Times New Roman"/>
          <w:b/>
          <w:szCs w:val="26"/>
        </w:rPr>
        <w:t>hồ</w:t>
      </w:r>
      <w:proofErr w:type="spellEnd"/>
      <w:r w:rsidRPr="002431A3">
        <w:rPr>
          <w:rFonts w:eastAsiaTheme="minorEastAsia" w:cs="Times New Roman"/>
          <w:b/>
          <w:szCs w:val="26"/>
        </w:rPr>
        <w:t xml:space="preserve"> </w:t>
      </w:r>
      <w:proofErr w:type="spellStart"/>
      <w:r w:rsidRPr="002431A3">
        <w:rPr>
          <w:rFonts w:eastAsiaTheme="minorEastAsia" w:cs="Times New Roman"/>
          <w:b/>
          <w:szCs w:val="26"/>
        </w:rPr>
        <w:t>sơ</w:t>
      </w:r>
      <w:proofErr w:type="spellEnd"/>
      <w:r w:rsidRPr="002431A3">
        <w:rPr>
          <w:rFonts w:eastAsiaTheme="minorEastAsia" w:cs="Times New Roman"/>
          <w:b/>
          <w:szCs w:val="26"/>
        </w:rPr>
        <w:t xml:space="preserve"> </w:t>
      </w:r>
      <w:proofErr w:type="spellStart"/>
      <w:r w:rsidRPr="002431A3">
        <w:rPr>
          <w:rFonts w:eastAsiaTheme="minorEastAsia" w:cs="Times New Roman"/>
          <w:b/>
          <w:szCs w:val="26"/>
        </w:rPr>
        <w:t>quản</w:t>
      </w:r>
      <w:proofErr w:type="spellEnd"/>
      <w:r w:rsidRPr="002431A3">
        <w:rPr>
          <w:rFonts w:eastAsiaTheme="minorEastAsia" w:cs="Times New Roman"/>
          <w:b/>
          <w:szCs w:val="26"/>
        </w:rPr>
        <w:t xml:space="preserve"> </w:t>
      </w:r>
      <w:proofErr w:type="spellStart"/>
      <w:r w:rsidRPr="002431A3">
        <w:rPr>
          <w:rFonts w:eastAsiaTheme="minorEastAsia" w:cs="Times New Roman"/>
          <w:b/>
          <w:szCs w:val="26"/>
        </w:rPr>
        <w:t>lý</w:t>
      </w:r>
      <w:proofErr w:type="spellEnd"/>
      <w:r w:rsidRPr="002431A3">
        <w:rPr>
          <w:rFonts w:eastAsiaTheme="minorEastAsia" w:cs="Times New Roman"/>
          <w:b/>
          <w:szCs w:val="26"/>
        </w:rPr>
        <w:t xml:space="preserve"> </w:t>
      </w:r>
      <w:proofErr w:type="spellStart"/>
      <w:r w:rsidRPr="002431A3">
        <w:rPr>
          <w:rFonts w:eastAsiaTheme="minorEastAsia" w:cs="Times New Roman"/>
          <w:b/>
          <w:szCs w:val="26"/>
        </w:rPr>
        <w:t>văn</w:t>
      </w:r>
      <w:proofErr w:type="spellEnd"/>
      <w:r w:rsidRPr="002431A3">
        <w:rPr>
          <w:rFonts w:eastAsiaTheme="minorEastAsia" w:cs="Times New Roman"/>
          <w:b/>
          <w:szCs w:val="26"/>
        </w:rPr>
        <w:t xml:space="preserve"> </w:t>
      </w:r>
      <w:proofErr w:type="spellStart"/>
      <w:r w:rsidRPr="002431A3">
        <w:rPr>
          <w:rFonts w:eastAsiaTheme="minorEastAsia" w:cs="Times New Roman"/>
          <w:b/>
          <w:szCs w:val="26"/>
        </w:rPr>
        <w:t>bằng</w:t>
      </w:r>
      <w:proofErr w:type="spellEnd"/>
      <w:r w:rsidRPr="002431A3">
        <w:rPr>
          <w:rFonts w:eastAsiaTheme="minorEastAsia" w:cs="Times New Roman"/>
          <w:b/>
          <w:szCs w:val="26"/>
        </w:rPr>
        <w:t xml:space="preserve">, </w:t>
      </w:r>
      <w:proofErr w:type="spellStart"/>
      <w:r w:rsidRPr="002431A3">
        <w:rPr>
          <w:rFonts w:eastAsiaTheme="minorEastAsia" w:cs="Times New Roman"/>
          <w:b/>
          <w:szCs w:val="26"/>
        </w:rPr>
        <w:t>chứng</w:t>
      </w:r>
      <w:proofErr w:type="spellEnd"/>
      <w:r w:rsidRPr="002431A3">
        <w:rPr>
          <w:rFonts w:eastAsiaTheme="minorEastAsia" w:cs="Times New Roman"/>
          <w:b/>
          <w:szCs w:val="26"/>
        </w:rPr>
        <w:t xml:space="preserve"> </w:t>
      </w:r>
      <w:proofErr w:type="spellStart"/>
      <w:r w:rsidRPr="002431A3">
        <w:rPr>
          <w:rFonts w:eastAsiaTheme="minorEastAsia" w:cs="Times New Roman"/>
          <w:b/>
          <w:szCs w:val="26"/>
        </w:rPr>
        <w:t>chỉ</w:t>
      </w:r>
      <w:proofErr w:type="spellEnd"/>
    </w:p>
    <w:p w14:paraId="6FF80C6A" w14:textId="09A49711" w:rsidR="005A1590" w:rsidRPr="002431A3" w:rsidRDefault="00DE4E26" w:rsidP="00DE4E26">
      <w:pPr>
        <w:spacing w:after="160"/>
        <w:jc w:val="center"/>
        <w:rPr>
          <w:sz w:val="30"/>
        </w:rPr>
      </w:pPr>
      <w:r w:rsidRPr="002431A3">
        <w:rPr>
          <w:i/>
          <w:sz w:val="28"/>
        </w:rPr>
        <w:t xml:space="preserve"> </w:t>
      </w:r>
      <w:r w:rsidR="00BD37EA" w:rsidRPr="002431A3">
        <w:rPr>
          <w:i/>
          <w:sz w:val="28"/>
        </w:rPr>
        <w:t>(</w:t>
      </w:r>
      <w:proofErr w:type="spellStart"/>
      <w:r w:rsidR="00BD37EA" w:rsidRPr="002431A3">
        <w:rPr>
          <w:i/>
          <w:sz w:val="28"/>
        </w:rPr>
        <w:t>Kèm</w:t>
      </w:r>
      <w:proofErr w:type="spellEnd"/>
      <w:r w:rsidR="00BD37EA" w:rsidRPr="002431A3">
        <w:rPr>
          <w:i/>
          <w:sz w:val="28"/>
        </w:rPr>
        <w:t xml:space="preserve"> </w:t>
      </w:r>
      <w:proofErr w:type="spellStart"/>
      <w:r w:rsidR="00BD37EA" w:rsidRPr="002431A3">
        <w:rPr>
          <w:i/>
          <w:sz w:val="28"/>
        </w:rPr>
        <w:t>theo</w:t>
      </w:r>
      <w:proofErr w:type="spellEnd"/>
      <w:r w:rsidR="00BD37EA" w:rsidRPr="002431A3">
        <w:rPr>
          <w:i/>
          <w:sz w:val="28"/>
        </w:rPr>
        <w:t xml:space="preserve"> </w:t>
      </w:r>
      <w:proofErr w:type="spellStart"/>
      <w:r w:rsidR="00BD37EA" w:rsidRPr="002431A3">
        <w:rPr>
          <w:i/>
          <w:sz w:val="28"/>
        </w:rPr>
        <w:t>Quyết</w:t>
      </w:r>
      <w:proofErr w:type="spellEnd"/>
      <w:r w:rsidR="00BD37EA" w:rsidRPr="002431A3">
        <w:rPr>
          <w:i/>
          <w:sz w:val="28"/>
        </w:rPr>
        <w:t xml:space="preserve"> </w:t>
      </w:r>
      <w:proofErr w:type="spellStart"/>
      <w:r w:rsidR="00BD37EA" w:rsidRPr="002431A3">
        <w:rPr>
          <w:i/>
          <w:sz w:val="28"/>
        </w:rPr>
        <w:t>định</w:t>
      </w:r>
      <w:proofErr w:type="spellEnd"/>
      <w:r w:rsidR="00BD37EA" w:rsidRPr="002431A3">
        <w:rPr>
          <w:i/>
          <w:sz w:val="28"/>
        </w:rPr>
        <w:t xml:space="preserve"> </w:t>
      </w:r>
      <w:proofErr w:type="spellStart"/>
      <w:r w:rsidR="00BD37EA" w:rsidRPr="002431A3">
        <w:rPr>
          <w:i/>
          <w:sz w:val="28"/>
        </w:rPr>
        <w:t>số</w:t>
      </w:r>
      <w:proofErr w:type="spellEnd"/>
      <w:r w:rsidR="00BD37EA" w:rsidRPr="002431A3">
        <w:rPr>
          <w:i/>
          <w:sz w:val="28"/>
        </w:rPr>
        <w:t xml:space="preserve"> </w:t>
      </w:r>
      <w:r w:rsidR="00504B20" w:rsidRPr="002431A3">
        <w:rPr>
          <w:i/>
          <w:sz w:val="28"/>
        </w:rPr>
        <w:t>973</w:t>
      </w:r>
      <w:r w:rsidR="00BD37EA" w:rsidRPr="002431A3">
        <w:rPr>
          <w:i/>
          <w:sz w:val="28"/>
        </w:rPr>
        <w:t>/QĐ-</w:t>
      </w:r>
      <w:proofErr w:type="spellStart"/>
      <w:r w:rsidR="00BD37EA" w:rsidRPr="002431A3">
        <w:rPr>
          <w:i/>
          <w:sz w:val="28"/>
        </w:rPr>
        <w:t>ĐHTTr</w:t>
      </w:r>
      <w:proofErr w:type="spellEnd"/>
      <w:r w:rsidR="00BD37EA" w:rsidRPr="002431A3">
        <w:rPr>
          <w:i/>
          <w:sz w:val="28"/>
        </w:rPr>
        <w:t xml:space="preserve"> </w:t>
      </w:r>
      <w:proofErr w:type="spellStart"/>
      <w:r w:rsidR="00BD37EA" w:rsidRPr="002431A3">
        <w:rPr>
          <w:i/>
          <w:sz w:val="28"/>
        </w:rPr>
        <w:t>ngày</w:t>
      </w:r>
      <w:proofErr w:type="spellEnd"/>
      <w:r w:rsidR="00BD37EA" w:rsidRPr="002431A3">
        <w:rPr>
          <w:i/>
          <w:sz w:val="28"/>
        </w:rPr>
        <w:t xml:space="preserve"> </w:t>
      </w:r>
      <w:r w:rsidR="00504B20" w:rsidRPr="002431A3">
        <w:rPr>
          <w:i/>
          <w:sz w:val="28"/>
        </w:rPr>
        <w:t>05/8/2026</w:t>
      </w:r>
      <w:r w:rsidR="008D3638" w:rsidRPr="002431A3">
        <w:rPr>
          <w:i/>
          <w:sz w:val="28"/>
        </w:rPr>
        <w:t xml:space="preserve"> </w:t>
      </w:r>
      <w:proofErr w:type="spellStart"/>
      <w:r w:rsidR="00BD37EA" w:rsidRPr="002431A3">
        <w:rPr>
          <w:i/>
          <w:sz w:val="28"/>
        </w:rPr>
        <w:t>của</w:t>
      </w:r>
      <w:proofErr w:type="spellEnd"/>
      <w:r w:rsidR="00BD37EA" w:rsidRPr="002431A3">
        <w:rPr>
          <w:i/>
          <w:sz w:val="28"/>
        </w:rPr>
        <w:t xml:space="preserve"> Trường </w:t>
      </w:r>
      <w:proofErr w:type="spellStart"/>
      <w:r w:rsidR="00BD37EA" w:rsidRPr="002431A3">
        <w:rPr>
          <w:i/>
          <w:sz w:val="28"/>
        </w:rPr>
        <w:t>Đại</w:t>
      </w:r>
      <w:proofErr w:type="spellEnd"/>
      <w:r w:rsidR="00BD37EA" w:rsidRPr="002431A3">
        <w:rPr>
          <w:i/>
          <w:sz w:val="28"/>
        </w:rPr>
        <w:t xml:space="preserve"> </w:t>
      </w:r>
      <w:proofErr w:type="spellStart"/>
      <w:r w:rsidR="00BD37EA" w:rsidRPr="002431A3">
        <w:rPr>
          <w:i/>
          <w:sz w:val="28"/>
        </w:rPr>
        <w:t>học</w:t>
      </w:r>
      <w:proofErr w:type="spellEnd"/>
      <w:r w:rsidR="00BD37EA" w:rsidRPr="002431A3">
        <w:rPr>
          <w:i/>
          <w:sz w:val="28"/>
        </w:rPr>
        <w:t xml:space="preserve"> Tân </w:t>
      </w:r>
      <w:proofErr w:type="spellStart"/>
      <w:r w:rsidR="00BD37EA" w:rsidRPr="002431A3">
        <w:rPr>
          <w:i/>
          <w:sz w:val="28"/>
        </w:rPr>
        <w:t>Trào</w:t>
      </w:r>
      <w:proofErr w:type="spellEnd"/>
      <w:r w:rsidR="00BD37EA" w:rsidRPr="002431A3">
        <w:rPr>
          <w:i/>
          <w:sz w:val="28"/>
        </w:rPr>
        <w:t>)</w:t>
      </w:r>
    </w:p>
    <w:p w14:paraId="1A014202" w14:textId="77777777" w:rsidR="00557DD5" w:rsidRPr="002431A3" w:rsidRDefault="00B27A09" w:rsidP="00B27A09">
      <w:pPr>
        <w:tabs>
          <w:tab w:val="left" w:pos="4918"/>
          <w:tab w:val="left" w:pos="7003"/>
          <w:tab w:val="left" w:pos="7851"/>
        </w:tabs>
        <w:spacing w:line="240" w:lineRule="auto"/>
        <w:ind w:right="49"/>
        <w:rPr>
          <w:i/>
          <w:sz w:val="28"/>
          <w:szCs w:val="28"/>
        </w:rPr>
      </w:pPr>
      <w:r w:rsidRPr="002431A3">
        <w:rPr>
          <w:b/>
          <w:sz w:val="28"/>
          <w:szCs w:val="28"/>
        </w:rPr>
        <w:t xml:space="preserve">1. </w:t>
      </w:r>
      <w:proofErr w:type="spellStart"/>
      <w:r w:rsidR="00557DD5" w:rsidRPr="002431A3">
        <w:rPr>
          <w:b/>
          <w:sz w:val="28"/>
          <w:szCs w:val="28"/>
        </w:rPr>
        <w:t>Mẫu</w:t>
      </w:r>
      <w:proofErr w:type="spellEnd"/>
      <w:r w:rsidR="00557DD5" w:rsidRPr="002431A3">
        <w:rPr>
          <w:b/>
          <w:sz w:val="28"/>
          <w:szCs w:val="28"/>
        </w:rPr>
        <w:t xml:space="preserve"> </w:t>
      </w:r>
      <w:proofErr w:type="spellStart"/>
      <w:r w:rsidR="00557DD5" w:rsidRPr="002431A3">
        <w:rPr>
          <w:b/>
          <w:sz w:val="28"/>
          <w:szCs w:val="28"/>
        </w:rPr>
        <w:t>sổ</w:t>
      </w:r>
      <w:proofErr w:type="spellEnd"/>
      <w:r w:rsidR="00557DD5" w:rsidRPr="002431A3">
        <w:rPr>
          <w:b/>
          <w:sz w:val="28"/>
          <w:szCs w:val="28"/>
        </w:rPr>
        <w:t xml:space="preserve"> </w:t>
      </w:r>
      <w:proofErr w:type="spellStart"/>
      <w:r w:rsidR="00557DD5" w:rsidRPr="002431A3">
        <w:rPr>
          <w:b/>
          <w:sz w:val="28"/>
          <w:szCs w:val="28"/>
        </w:rPr>
        <w:t>gốc</w:t>
      </w:r>
      <w:proofErr w:type="spellEnd"/>
      <w:r w:rsidR="00557DD5" w:rsidRPr="002431A3">
        <w:rPr>
          <w:b/>
          <w:sz w:val="28"/>
          <w:szCs w:val="28"/>
        </w:rPr>
        <w:t xml:space="preserve"> </w:t>
      </w:r>
      <w:proofErr w:type="spellStart"/>
      <w:r w:rsidR="00557DD5" w:rsidRPr="002431A3">
        <w:rPr>
          <w:b/>
          <w:sz w:val="28"/>
          <w:szCs w:val="28"/>
        </w:rPr>
        <w:t>cấp</w:t>
      </w:r>
      <w:proofErr w:type="spellEnd"/>
      <w:r w:rsidR="00557DD5" w:rsidRPr="002431A3">
        <w:rPr>
          <w:b/>
          <w:sz w:val="28"/>
          <w:szCs w:val="28"/>
        </w:rPr>
        <w:t xml:space="preserve"> </w:t>
      </w:r>
      <w:proofErr w:type="spellStart"/>
      <w:r w:rsidR="00557DD5" w:rsidRPr="002431A3">
        <w:rPr>
          <w:b/>
          <w:sz w:val="28"/>
          <w:szCs w:val="28"/>
        </w:rPr>
        <w:t>văn</w:t>
      </w:r>
      <w:proofErr w:type="spellEnd"/>
      <w:r w:rsidR="00557DD5" w:rsidRPr="002431A3">
        <w:rPr>
          <w:b/>
          <w:sz w:val="28"/>
          <w:szCs w:val="28"/>
        </w:rPr>
        <w:t xml:space="preserve"> </w:t>
      </w:r>
      <w:proofErr w:type="spellStart"/>
      <w:r w:rsidR="00557DD5" w:rsidRPr="002431A3">
        <w:rPr>
          <w:b/>
          <w:sz w:val="28"/>
          <w:szCs w:val="28"/>
        </w:rPr>
        <w:t>bằng</w:t>
      </w:r>
      <w:proofErr w:type="spellEnd"/>
      <w:r w:rsidR="00557DD5" w:rsidRPr="002431A3">
        <w:rPr>
          <w:b/>
          <w:sz w:val="28"/>
          <w:szCs w:val="28"/>
        </w:rPr>
        <w:t xml:space="preserve"> </w:t>
      </w:r>
    </w:p>
    <w:p w14:paraId="3D4E182D" w14:textId="77777777" w:rsidR="00B27A09" w:rsidRPr="002431A3" w:rsidRDefault="00B27A09" w:rsidP="000D56C5">
      <w:pPr>
        <w:ind w:left="424"/>
        <w:rPr>
          <w:b/>
          <w:sz w:val="24"/>
        </w:rPr>
      </w:pPr>
    </w:p>
    <w:p w14:paraId="78023AD4" w14:textId="77777777" w:rsidR="000D56C5" w:rsidRPr="002431A3" w:rsidRDefault="000D56C5" w:rsidP="000D56C5">
      <w:pPr>
        <w:ind w:left="424"/>
        <w:rPr>
          <w:b/>
          <w:sz w:val="24"/>
        </w:rPr>
      </w:pPr>
      <w:r w:rsidRPr="002431A3">
        <w:rPr>
          <w:b/>
          <w:sz w:val="24"/>
        </w:rPr>
        <w:t>TRƯỜNG</w:t>
      </w:r>
      <w:r w:rsidRPr="002431A3">
        <w:rPr>
          <w:b/>
          <w:spacing w:val="-4"/>
          <w:sz w:val="24"/>
        </w:rPr>
        <w:t xml:space="preserve"> </w:t>
      </w:r>
      <w:r w:rsidRPr="002431A3">
        <w:rPr>
          <w:b/>
          <w:sz w:val="24"/>
        </w:rPr>
        <w:t>ĐẠI</w:t>
      </w:r>
      <w:r w:rsidRPr="002431A3">
        <w:rPr>
          <w:b/>
          <w:spacing w:val="-2"/>
          <w:sz w:val="24"/>
        </w:rPr>
        <w:t xml:space="preserve"> </w:t>
      </w:r>
      <w:r w:rsidRPr="002431A3">
        <w:rPr>
          <w:b/>
          <w:sz w:val="24"/>
        </w:rPr>
        <w:t>HỌC</w:t>
      </w:r>
      <w:r w:rsidRPr="002431A3">
        <w:rPr>
          <w:b/>
          <w:spacing w:val="-2"/>
          <w:sz w:val="24"/>
        </w:rPr>
        <w:t xml:space="preserve"> </w:t>
      </w:r>
      <w:r w:rsidRPr="002431A3">
        <w:rPr>
          <w:b/>
          <w:sz w:val="24"/>
        </w:rPr>
        <w:t>TÂN</w:t>
      </w:r>
      <w:r w:rsidRPr="002431A3">
        <w:rPr>
          <w:b/>
          <w:spacing w:val="-1"/>
          <w:sz w:val="24"/>
        </w:rPr>
        <w:t xml:space="preserve"> </w:t>
      </w:r>
      <w:r w:rsidRPr="002431A3">
        <w:rPr>
          <w:b/>
          <w:spacing w:val="-4"/>
          <w:sz w:val="24"/>
        </w:rPr>
        <w:t>TRÀO</w:t>
      </w:r>
    </w:p>
    <w:p w14:paraId="0897D7F9" w14:textId="77777777" w:rsidR="000D56C5" w:rsidRPr="002431A3" w:rsidRDefault="000D56C5" w:rsidP="000D56C5">
      <w:pPr>
        <w:pStyle w:val="BodyText"/>
        <w:spacing w:before="101"/>
        <w:rPr>
          <w:b/>
          <w:sz w:val="24"/>
        </w:rPr>
      </w:pPr>
    </w:p>
    <w:p w14:paraId="44450FCC" w14:textId="77777777" w:rsidR="000D56C5" w:rsidRPr="002431A3" w:rsidRDefault="000D56C5" w:rsidP="000D56C5">
      <w:pPr>
        <w:tabs>
          <w:tab w:val="left" w:leader="dot" w:pos="4856"/>
        </w:tabs>
        <w:jc w:val="center"/>
        <w:rPr>
          <w:b/>
          <w:sz w:val="24"/>
        </w:rPr>
      </w:pPr>
      <w:r w:rsidRPr="002431A3">
        <w:rPr>
          <w:b/>
          <w:sz w:val="24"/>
        </w:rPr>
        <w:t>SỔ</w:t>
      </w:r>
      <w:r w:rsidRPr="002431A3">
        <w:rPr>
          <w:b/>
          <w:spacing w:val="-4"/>
          <w:sz w:val="24"/>
        </w:rPr>
        <w:t xml:space="preserve"> </w:t>
      </w:r>
      <w:r w:rsidRPr="002431A3">
        <w:rPr>
          <w:b/>
          <w:sz w:val="24"/>
        </w:rPr>
        <w:t>GỐC</w:t>
      </w:r>
      <w:r w:rsidRPr="002431A3">
        <w:rPr>
          <w:b/>
          <w:spacing w:val="-2"/>
          <w:sz w:val="24"/>
        </w:rPr>
        <w:t xml:space="preserve"> </w:t>
      </w:r>
      <w:r w:rsidRPr="002431A3">
        <w:rPr>
          <w:b/>
          <w:sz w:val="24"/>
        </w:rPr>
        <w:t>CẤP</w:t>
      </w:r>
      <w:r w:rsidRPr="002431A3">
        <w:rPr>
          <w:b/>
          <w:spacing w:val="-3"/>
          <w:sz w:val="24"/>
        </w:rPr>
        <w:t xml:space="preserve"> </w:t>
      </w:r>
      <w:r w:rsidRPr="002431A3">
        <w:rPr>
          <w:b/>
          <w:spacing w:val="-4"/>
          <w:sz w:val="24"/>
        </w:rPr>
        <w:t xml:space="preserve">BẰNG ……… </w:t>
      </w:r>
      <w:r w:rsidRPr="002431A3">
        <w:rPr>
          <w:b/>
          <w:sz w:val="24"/>
        </w:rPr>
        <w:t>(</w:t>
      </w:r>
      <w:proofErr w:type="spellStart"/>
      <w:r w:rsidRPr="002431A3">
        <w:rPr>
          <w:b/>
          <w:sz w:val="24"/>
        </w:rPr>
        <w:t>tên</w:t>
      </w:r>
      <w:proofErr w:type="spellEnd"/>
      <w:r w:rsidRPr="002431A3">
        <w:rPr>
          <w:b/>
          <w:sz w:val="24"/>
        </w:rPr>
        <w:t xml:space="preserve"> </w:t>
      </w:r>
      <w:proofErr w:type="spellStart"/>
      <w:r w:rsidRPr="002431A3">
        <w:rPr>
          <w:b/>
          <w:sz w:val="24"/>
        </w:rPr>
        <w:t>văn</w:t>
      </w:r>
      <w:proofErr w:type="spellEnd"/>
      <w:r w:rsidRPr="002431A3">
        <w:rPr>
          <w:b/>
          <w:sz w:val="24"/>
        </w:rPr>
        <w:t xml:space="preserve"> </w:t>
      </w:r>
      <w:proofErr w:type="spellStart"/>
      <w:r w:rsidRPr="002431A3">
        <w:rPr>
          <w:b/>
          <w:sz w:val="24"/>
        </w:rPr>
        <w:t>bằng</w:t>
      </w:r>
      <w:proofErr w:type="spellEnd"/>
      <w:r w:rsidRPr="002431A3">
        <w:rPr>
          <w:b/>
          <w:sz w:val="24"/>
        </w:rPr>
        <w:t xml:space="preserve"> </w:t>
      </w:r>
      <w:proofErr w:type="spellStart"/>
      <w:r w:rsidRPr="002431A3">
        <w:rPr>
          <w:b/>
          <w:sz w:val="24"/>
        </w:rPr>
        <w:t>theo</w:t>
      </w:r>
      <w:proofErr w:type="spellEnd"/>
      <w:r w:rsidRPr="002431A3">
        <w:rPr>
          <w:b/>
          <w:sz w:val="24"/>
        </w:rPr>
        <w:t xml:space="preserve"> </w:t>
      </w:r>
      <w:proofErr w:type="spellStart"/>
      <w:r w:rsidRPr="002431A3">
        <w:rPr>
          <w:b/>
          <w:sz w:val="24"/>
        </w:rPr>
        <w:t>từng</w:t>
      </w:r>
      <w:proofErr w:type="spellEnd"/>
      <w:r w:rsidRPr="002431A3">
        <w:rPr>
          <w:b/>
          <w:sz w:val="24"/>
        </w:rPr>
        <w:t xml:space="preserve"> </w:t>
      </w:r>
      <w:proofErr w:type="spellStart"/>
      <w:r w:rsidRPr="002431A3">
        <w:rPr>
          <w:b/>
          <w:sz w:val="24"/>
        </w:rPr>
        <w:t>trình</w:t>
      </w:r>
      <w:proofErr w:type="spellEnd"/>
      <w:r w:rsidRPr="002431A3">
        <w:rPr>
          <w:b/>
          <w:sz w:val="24"/>
        </w:rPr>
        <w:t xml:space="preserve"> </w:t>
      </w:r>
      <w:proofErr w:type="spellStart"/>
      <w:r w:rsidRPr="002431A3">
        <w:rPr>
          <w:b/>
          <w:sz w:val="24"/>
        </w:rPr>
        <w:t>độ</w:t>
      </w:r>
      <w:proofErr w:type="spellEnd"/>
      <w:r w:rsidRPr="002431A3">
        <w:rPr>
          <w:b/>
          <w:sz w:val="24"/>
        </w:rPr>
        <w:t xml:space="preserve"> </w:t>
      </w:r>
      <w:proofErr w:type="spellStart"/>
      <w:r w:rsidRPr="002431A3">
        <w:rPr>
          <w:b/>
          <w:sz w:val="24"/>
        </w:rPr>
        <w:t>đào</w:t>
      </w:r>
      <w:proofErr w:type="spellEnd"/>
      <w:r w:rsidRPr="002431A3">
        <w:rPr>
          <w:b/>
          <w:sz w:val="24"/>
        </w:rPr>
        <w:t xml:space="preserve"> </w:t>
      </w:r>
      <w:proofErr w:type="spellStart"/>
      <w:r w:rsidRPr="002431A3">
        <w:rPr>
          <w:b/>
          <w:sz w:val="24"/>
        </w:rPr>
        <w:t>tạo</w:t>
      </w:r>
      <w:proofErr w:type="spellEnd"/>
      <w:r w:rsidRPr="002431A3">
        <w:rPr>
          <w:b/>
          <w:sz w:val="24"/>
        </w:rPr>
        <w:t>)</w:t>
      </w:r>
    </w:p>
    <w:p w14:paraId="287BE29F" w14:textId="77777777" w:rsidR="000D56C5" w:rsidRPr="002431A3" w:rsidRDefault="000D56C5" w:rsidP="003C4B06">
      <w:pPr>
        <w:spacing w:before="272"/>
        <w:ind w:left="284"/>
        <w:rPr>
          <w:sz w:val="24"/>
        </w:rPr>
      </w:pPr>
      <w:proofErr w:type="spellStart"/>
      <w:r w:rsidRPr="002431A3">
        <w:rPr>
          <w:sz w:val="24"/>
        </w:rPr>
        <w:t>Khóa</w:t>
      </w:r>
      <w:proofErr w:type="spellEnd"/>
      <w:r w:rsidRPr="002431A3">
        <w:rPr>
          <w:spacing w:val="14"/>
          <w:sz w:val="24"/>
        </w:rPr>
        <w:t xml:space="preserve"> </w:t>
      </w:r>
      <w:proofErr w:type="spellStart"/>
      <w:r w:rsidRPr="002431A3">
        <w:rPr>
          <w:sz w:val="24"/>
        </w:rPr>
        <w:t>học</w:t>
      </w:r>
      <w:proofErr w:type="spellEnd"/>
      <w:r w:rsidRPr="002431A3">
        <w:rPr>
          <w:sz w:val="24"/>
        </w:rPr>
        <w:t>:</w:t>
      </w:r>
      <w:r w:rsidRPr="002431A3">
        <w:rPr>
          <w:spacing w:val="-13"/>
          <w:sz w:val="24"/>
        </w:rPr>
        <w:t xml:space="preserve"> </w:t>
      </w:r>
      <w:r w:rsidRPr="002431A3">
        <w:rPr>
          <w:spacing w:val="-2"/>
          <w:sz w:val="24"/>
        </w:rPr>
        <w:t>..................................................................................................................</w:t>
      </w:r>
    </w:p>
    <w:p w14:paraId="33B1BB9D" w14:textId="77777777" w:rsidR="000D56C5" w:rsidRPr="002431A3" w:rsidRDefault="000D56C5" w:rsidP="003C4B06">
      <w:pPr>
        <w:spacing w:before="120"/>
        <w:ind w:left="284"/>
        <w:rPr>
          <w:sz w:val="24"/>
        </w:rPr>
      </w:pPr>
      <w:proofErr w:type="spellStart"/>
      <w:r w:rsidRPr="002431A3">
        <w:rPr>
          <w:sz w:val="24"/>
        </w:rPr>
        <w:t>Hình</w:t>
      </w:r>
      <w:proofErr w:type="spellEnd"/>
      <w:r w:rsidRPr="002431A3">
        <w:rPr>
          <w:spacing w:val="6"/>
          <w:sz w:val="24"/>
        </w:rPr>
        <w:t xml:space="preserve"> </w:t>
      </w:r>
      <w:proofErr w:type="spellStart"/>
      <w:r w:rsidRPr="002431A3">
        <w:rPr>
          <w:sz w:val="24"/>
        </w:rPr>
        <w:t>thức</w:t>
      </w:r>
      <w:proofErr w:type="spellEnd"/>
      <w:r w:rsidRPr="002431A3">
        <w:rPr>
          <w:spacing w:val="8"/>
          <w:sz w:val="24"/>
        </w:rPr>
        <w:t xml:space="preserve"> </w:t>
      </w:r>
      <w:proofErr w:type="spellStart"/>
      <w:r w:rsidRPr="002431A3">
        <w:rPr>
          <w:sz w:val="24"/>
        </w:rPr>
        <w:t>đào</w:t>
      </w:r>
      <w:proofErr w:type="spellEnd"/>
      <w:r w:rsidRPr="002431A3">
        <w:rPr>
          <w:spacing w:val="9"/>
          <w:sz w:val="24"/>
        </w:rPr>
        <w:t xml:space="preserve"> </w:t>
      </w:r>
      <w:proofErr w:type="gramStart"/>
      <w:r w:rsidRPr="002431A3">
        <w:rPr>
          <w:spacing w:val="-2"/>
          <w:sz w:val="24"/>
        </w:rPr>
        <w:t>tạo:....................................................................................................</w:t>
      </w:r>
      <w:proofErr w:type="gramEnd"/>
    </w:p>
    <w:p w14:paraId="4477454F" w14:textId="77777777" w:rsidR="000D56C5" w:rsidRPr="002431A3" w:rsidRDefault="000D56C5" w:rsidP="003C4B06">
      <w:pPr>
        <w:spacing w:before="120"/>
        <w:ind w:left="284"/>
        <w:rPr>
          <w:spacing w:val="-2"/>
          <w:sz w:val="24"/>
        </w:rPr>
      </w:pPr>
      <w:proofErr w:type="spellStart"/>
      <w:r w:rsidRPr="002431A3">
        <w:rPr>
          <w:sz w:val="24"/>
        </w:rPr>
        <w:t>Quyết</w:t>
      </w:r>
      <w:proofErr w:type="spellEnd"/>
      <w:r w:rsidRPr="002431A3">
        <w:rPr>
          <w:spacing w:val="-1"/>
          <w:sz w:val="24"/>
        </w:rPr>
        <w:t xml:space="preserve"> </w:t>
      </w:r>
      <w:proofErr w:type="spellStart"/>
      <w:r w:rsidRPr="002431A3">
        <w:rPr>
          <w:sz w:val="24"/>
        </w:rPr>
        <w:t>định</w:t>
      </w:r>
      <w:proofErr w:type="spellEnd"/>
      <w:r w:rsidRPr="002431A3">
        <w:rPr>
          <w:spacing w:val="2"/>
          <w:sz w:val="24"/>
        </w:rPr>
        <w:t xml:space="preserve"> </w:t>
      </w:r>
      <w:proofErr w:type="spellStart"/>
      <w:r w:rsidRPr="002431A3">
        <w:rPr>
          <w:sz w:val="24"/>
        </w:rPr>
        <w:t>công</w:t>
      </w:r>
      <w:proofErr w:type="spellEnd"/>
      <w:r w:rsidRPr="002431A3">
        <w:rPr>
          <w:spacing w:val="-3"/>
          <w:sz w:val="24"/>
        </w:rPr>
        <w:t xml:space="preserve"> </w:t>
      </w:r>
      <w:proofErr w:type="spellStart"/>
      <w:r w:rsidRPr="002431A3">
        <w:rPr>
          <w:sz w:val="24"/>
        </w:rPr>
        <w:t>nhận</w:t>
      </w:r>
      <w:proofErr w:type="spellEnd"/>
      <w:r w:rsidRPr="002431A3">
        <w:rPr>
          <w:sz w:val="24"/>
        </w:rPr>
        <w:t xml:space="preserve"> </w:t>
      </w:r>
      <w:proofErr w:type="spellStart"/>
      <w:r w:rsidRPr="002431A3">
        <w:rPr>
          <w:sz w:val="24"/>
        </w:rPr>
        <w:t>tốt</w:t>
      </w:r>
      <w:proofErr w:type="spellEnd"/>
      <w:r w:rsidRPr="002431A3">
        <w:rPr>
          <w:spacing w:val="3"/>
          <w:sz w:val="24"/>
        </w:rPr>
        <w:t xml:space="preserve"> </w:t>
      </w:r>
      <w:proofErr w:type="spellStart"/>
      <w:r w:rsidRPr="002431A3">
        <w:rPr>
          <w:sz w:val="24"/>
        </w:rPr>
        <w:t>nghiệp</w:t>
      </w:r>
      <w:proofErr w:type="spellEnd"/>
      <w:r w:rsidRPr="002431A3">
        <w:rPr>
          <w:sz w:val="24"/>
        </w:rPr>
        <w:t xml:space="preserve"> </w:t>
      </w:r>
      <w:proofErr w:type="spellStart"/>
      <w:r w:rsidRPr="002431A3">
        <w:rPr>
          <w:sz w:val="24"/>
        </w:rPr>
        <w:t>số</w:t>
      </w:r>
      <w:proofErr w:type="spellEnd"/>
      <w:r w:rsidRPr="002431A3">
        <w:rPr>
          <w:sz w:val="24"/>
        </w:rPr>
        <w:t xml:space="preserve"> .... </w:t>
      </w:r>
      <w:proofErr w:type="spellStart"/>
      <w:r w:rsidRPr="002431A3">
        <w:rPr>
          <w:sz w:val="24"/>
        </w:rPr>
        <w:t>ngày</w:t>
      </w:r>
      <w:proofErr w:type="spellEnd"/>
      <w:r w:rsidRPr="002431A3">
        <w:rPr>
          <w:spacing w:val="-5"/>
          <w:sz w:val="24"/>
        </w:rPr>
        <w:t xml:space="preserve"> </w:t>
      </w:r>
      <w:r w:rsidRPr="002431A3">
        <w:rPr>
          <w:sz w:val="24"/>
        </w:rPr>
        <w:t xml:space="preserve">.... </w:t>
      </w:r>
      <w:proofErr w:type="spellStart"/>
      <w:r w:rsidRPr="002431A3">
        <w:rPr>
          <w:sz w:val="24"/>
        </w:rPr>
        <w:t>tháng</w:t>
      </w:r>
      <w:proofErr w:type="spellEnd"/>
      <w:r w:rsidRPr="002431A3">
        <w:rPr>
          <w:spacing w:val="-3"/>
          <w:sz w:val="24"/>
        </w:rPr>
        <w:t xml:space="preserve"> </w:t>
      </w:r>
      <w:r w:rsidRPr="002431A3">
        <w:rPr>
          <w:sz w:val="24"/>
        </w:rPr>
        <w:t xml:space="preserve">.... </w:t>
      </w:r>
      <w:proofErr w:type="spellStart"/>
      <w:r w:rsidRPr="002431A3">
        <w:rPr>
          <w:sz w:val="24"/>
        </w:rPr>
        <w:t>năm</w:t>
      </w:r>
      <w:proofErr w:type="spellEnd"/>
      <w:r w:rsidRPr="002431A3">
        <w:rPr>
          <w:spacing w:val="-30"/>
          <w:sz w:val="24"/>
        </w:rPr>
        <w:t xml:space="preserve"> </w:t>
      </w:r>
      <w:r w:rsidRPr="002431A3">
        <w:rPr>
          <w:spacing w:val="-2"/>
          <w:sz w:val="24"/>
        </w:rPr>
        <w:t>.....................</w:t>
      </w:r>
      <w:proofErr w:type="gramStart"/>
      <w:r w:rsidRPr="002431A3">
        <w:rPr>
          <w:spacing w:val="-2"/>
          <w:sz w:val="24"/>
        </w:rPr>
        <w:t>.....</w:t>
      </w:r>
      <w:proofErr w:type="gramEnd"/>
    </w:p>
    <w:p w14:paraId="2EAAC848" w14:textId="77777777" w:rsidR="00462BCB" w:rsidRPr="002431A3" w:rsidRDefault="00462BCB" w:rsidP="003C4B06">
      <w:pPr>
        <w:spacing w:before="120"/>
        <w:ind w:left="284"/>
        <w:rPr>
          <w:sz w:val="24"/>
        </w:rPr>
      </w:pPr>
      <w:proofErr w:type="spellStart"/>
      <w:r w:rsidRPr="002431A3">
        <w:rPr>
          <w:spacing w:val="-2"/>
          <w:sz w:val="24"/>
        </w:rPr>
        <w:t>Ngày</w:t>
      </w:r>
      <w:proofErr w:type="spellEnd"/>
      <w:r w:rsidRPr="002431A3">
        <w:rPr>
          <w:spacing w:val="-2"/>
          <w:sz w:val="24"/>
        </w:rPr>
        <w:t xml:space="preserve"> </w:t>
      </w:r>
      <w:proofErr w:type="spellStart"/>
      <w:r w:rsidRPr="002431A3">
        <w:rPr>
          <w:spacing w:val="-2"/>
          <w:sz w:val="24"/>
        </w:rPr>
        <w:t>cấp</w:t>
      </w:r>
      <w:proofErr w:type="spellEnd"/>
      <w:r w:rsidRPr="002431A3">
        <w:rPr>
          <w:spacing w:val="-2"/>
          <w:sz w:val="24"/>
        </w:rPr>
        <w:t>:</w:t>
      </w:r>
      <w:r w:rsidR="00315F78" w:rsidRPr="002431A3">
        <w:rPr>
          <w:spacing w:val="-2"/>
          <w:sz w:val="24"/>
        </w:rPr>
        <w:t xml:space="preserve"> ………………</w:t>
      </w:r>
    </w:p>
    <w:p w14:paraId="68D2512A" w14:textId="77777777" w:rsidR="000D56C5" w:rsidRPr="002431A3" w:rsidRDefault="000D56C5" w:rsidP="000D56C5">
      <w:pPr>
        <w:pStyle w:val="BodyText"/>
        <w:spacing w:before="1" w:after="1"/>
        <w:rPr>
          <w:sz w:val="11"/>
        </w:rPr>
      </w:pPr>
    </w:p>
    <w:tbl>
      <w:tblPr>
        <w:tblW w:w="14854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1238"/>
        <w:gridCol w:w="1418"/>
        <w:gridCol w:w="1133"/>
        <w:gridCol w:w="1198"/>
        <w:gridCol w:w="645"/>
        <w:gridCol w:w="772"/>
        <w:gridCol w:w="1007"/>
        <w:gridCol w:w="1736"/>
        <w:gridCol w:w="1007"/>
        <w:gridCol w:w="1251"/>
        <w:gridCol w:w="2136"/>
        <w:gridCol w:w="708"/>
      </w:tblGrid>
      <w:tr w:rsidR="00315F78" w:rsidRPr="002431A3" w14:paraId="7CF24413" w14:textId="77777777" w:rsidTr="00315F78">
        <w:trPr>
          <w:trHeight w:val="902"/>
        </w:trPr>
        <w:tc>
          <w:tcPr>
            <w:tcW w:w="605" w:type="dxa"/>
            <w:vAlign w:val="center"/>
          </w:tcPr>
          <w:p w14:paraId="67809E62" w14:textId="77777777" w:rsidR="00315F78" w:rsidRPr="002431A3" w:rsidRDefault="00315F78" w:rsidP="00E01672">
            <w:pPr>
              <w:pStyle w:val="TableParagraph"/>
              <w:spacing w:before="167"/>
              <w:ind w:left="156" w:right="135" w:firstLine="19"/>
              <w:jc w:val="center"/>
              <w:rPr>
                <w:sz w:val="24"/>
              </w:rPr>
            </w:pPr>
            <w:proofErr w:type="spellStart"/>
            <w:r w:rsidRPr="002431A3">
              <w:rPr>
                <w:spacing w:val="-6"/>
                <w:sz w:val="24"/>
              </w:rPr>
              <w:t>Số</w:t>
            </w:r>
            <w:proofErr w:type="spellEnd"/>
            <w:r w:rsidRPr="002431A3">
              <w:rPr>
                <w:spacing w:val="-6"/>
                <w:sz w:val="24"/>
              </w:rPr>
              <w:t xml:space="preserve"> </w:t>
            </w:r>
            <w:r w:rsidRPr="002431A3">
              <w:rPr>
                <w:spacing w:val="-5"/>
                <w:sz w:val="24"/>
              </w:rPr>
              <w:t>TT</w:t>
            </w:r>
          </w:p>
        </w:tc>
        <w:tc>
          <w:tcPr>
            <w:tcW w:w="1238" w:type="dxa"/>
            <w:vAlign w:val="center"/>
          </w:tcPr>
          <w:p w14:paraId="4C49058B" w14:textId="77777777" w:rsidR="00315F78" w:rsidRPr="002431A3" w:rsidRDefault="00315F78" w:rsidP="00315F78">
            <w:pPr>
              <w:pStyle w:val="TableParagraph"/>
              <w:spacing w:before="167"/>
              <w:ind w:left="86" w:right="73" w:firstLine="19"/>
              <w:jc w:val="center"/>
              <w:rPr>
                <w:sz w:val="24"/>
              </w:rPr>
            </w:pPr>
            <w:proofErr w:type="spellStart"/>
            <w:r w:rsidRPr="002431A3">
              <w:rPr>
                <w:sz w:val="24"/>
              </w:rPr>
              <w:t>Số</w:t>
            </w:r>
            <w:proofErr w:type="spellEnd"/>
            <w:r w:rsidRPr="002431A3">
              <w:rPr>
                <w:sz w:val="24"/>
              </w:rPr>
              <w:t xml:space="preserve"> </w:t>
            </w:r>
            <w:proofErr w:type="spellStart"/>
            <w:r w:rsidRPr="002431A3">
              <w:rPr>
                <w:sz w:val="24"/>
              </w:rPr>
              <w:t>định</w:t>
            </w:r>
            <w:proofErr w:type="spellEnd"/>
            <w:r w:rsidRPr="002431A3">
              <w:rPr>
                <w:sz w:val="24"/>
              </w:rPr>
              <w:t xml:space="preserve"> </w:t>
            </w:r>
            <w:proofErr w:type="spellStart"/>
            <w:r w:rsidRPr="002431A3">
              <w:rPr>
                <w:sz w:val="24"/>
              </w:rPr>
              <w:t>danh</w:t>
            </w:r>
            <w:proofErr w:type="spellEnd"/>
            <w:r w:rsidRPr="002431A3">
              <w:rPr>
                <w:sz w:val="24"/>
              </w:rPr>
              <w:t xml:space="preserve"> </w:t>
            </w:r>
            <w:proofErr w:type="spellStart"/>
            <w:r w:rsidRPr="002431A3">
              <w:rPr>
                <w:sz w:val="24"/>
              </w:rPr>
              <w:t>cá</w:t>
            </w:r>
            <w:proofErr w:type="spellEnd"/>
            <w:r w:rsidRPr="002431A3">
              <w:rPr>
                <w:sz w:val="24"/>
              </w:rPr>
              <w:t xml:space="preserve"> </w:t>
            </w:r>
            <w:proofErr w:type="spellStart"/>
            <w:r w:rsidRPr="002431A3">
              <w:rPr>
                <w:sz w:val="24"/>
              </w:rPr>
              <w:t>nhân</w:t>
            </w:r>
            <w:proofErr w:type="spellEnd"/>
          </w:p>
        </w:tc>
        <w:tc>
          <w:tcPr>
            <w:tcW w:w="1418" w:type="dxa"/>
            <w:vAlign w:val="center"/>
          </w:tcPr>
          <w:p w14:paraId="28668D93" w14:textId="77777777" w:rsidR="00315F78" w:rsidRPr="002431A3" w:rsidRDefault="00315F78" w:rsidP="00E01672">
            <w:pPr>
              <w:pStyle w:val="TableParagraph"/>
              <w:spacing w:before="167"/>
              <w:ind w:left="86" w:right="73" w:firstLine="19"/>
              <w:jc w:val="center"/>
              <w:rPr>
                <w:sz w:val="24"/>
              </w:rPr>
            </w:pPr>
            <w:proofErr w:type="spellStart"/>
            <w:r w:rsidRPr="002431A3">
              <w:rPr>
                <w:sz w:val="24"/>
              </w:rPr>
              <w:t>Họ</w:t>
            </w:r>
            <w:proofErr w:type="spellEnd"/>
            <w:r w:rsidRPr="002431A3">
              <w:rPr>
                <w:spacing w:val="-10"/>
                <w:sz w:val="24"/>
              </w:rPr>
              <w:t xml:space="preserve"> </w:t>
            </w:r>
            <w:proofErr w:type="spellStart"/>
            <w:r w:rsidRPr="002431A3">
              <w:rPr>
                <w:sz w:val="24"/>
              </w:rPr>
              <w:t>và</w:t>
            </w:r>
            <w:proofErr w:type="spellEnd"/>
            <w:r w:rsidRPr="002431A3">
              <w:rPr>
                <w:spacing w:val="-12"/>
                <w:sz w:val="24"/>
              </w:rPr>
              <w:t xml:space="preserve"> </w:t>
            </w:r>
            <w:proofErr w:type="spellStart"/>
            <w:r w:rsidRPr="002431A3">
              <w:rPr>
                <w:sz w:val="24"/>
              </w:rPr>
              <w:t>tên</w:t>
            </w:r>
            <w:proofErr w:type="spellEnd"/>
          </w:p>
        </w:tc>
        <w:tc>
          <w:tcPr>
            <w:tcW w:w="1133" w:type="dxa"/>
            <w:vAlign w:val="center"/>
          </w:tcPr>
          <w:p w14:paraId="0151FF59" w14:textId="77777777" w:rsidR="00315F78" w:rsidRPr="002431A3" w:rsidRDefault="00315F78" w:rsidP="00E01672">
            <w:pPr>
              <w:pStyle w:val="TableParagraph"/>
              <w:spacing w:before="30"/>
              <w:ind w:left="64" w:right="51" w:firstLine="3"/>
              <w:jc w:val="center"/>
              <w:rPr>
                <w:sz w:val="24"/>
              </w:rPr>
            </w:pPr>
            <w:proofErr w:type="spellStart"/>
            <w:r w:rsidRPr="002431A3">
              <w:rPr>
                <w:spacing w:val="-4"/>
                <w:sz w:val="24"/>
              </w:rPr>
              <w:t>Ngày</w:t>
            </w:r>
            <w:proofErr w:type="spellEnd"/>
            <w:r w:rsidRPr="002431A3">
              <w:rPr>
                <w:spacing w:val="-4"/>
                <w:sz w:val="24"/>
              </w:rPr>
              <w:t xml:space="preserve"> </w:t>
            </w:r>
            <w:proofErr w:type="spellStart"/>
            <w:r w:rsidRPr="002431A3">
              <w:rPr>
                <w:sz w:val="24"/>
              </w:rPr>
              <w:t>tháng</w:t>
            </w:r>
            <w:proofErr w:type="spellEnd"/>
            <w:r w:rsidRPr="002431A3">
              <w:rPr>
                <w:spacing w:val="-15"/>
                <w:sz w:val="24"/>
              </w:rPr>
              <w:t xml:space="preserve"> </w:t>
            </w:r>
            <w:proofErr w:type="spellStart"/>
            <w:r w:rsidRPr="002431A3">
              <w:rPr>
                <w:sz w:val="24"/>
              </w:rPr>
              <w:t>năm</w:t>
            </w:r>
            <w:proofErr w:type="spellEnd"/>
            <w:r w:rsidRPr="002431A3">
              <w:rPr>
                <w:sz w:val="24"/>
              </w:rPr>
              <w:t xml:space="preserve"> </w:t>
            </w:r>
            <w:proofErr w:type="spellStart"/>
            <w:r w:rsidRPr="002431A3">
              <w:rPr>
                <w:spacing w:val="-4"/>
                <w:sz w:val="24"/>
              </w:rPr>
              <w:t>sinh</w:t>
            </w:r>
            <w:proofErr w:type="spellEnd"/>
          </w:p>
        </w:tc>
        <w:tc>
          <w:tcPr>
            <w:tcW w:w="1198" w:type="dxa"/>
            <w:vAlign w:val="center"/>
          </w:tcPr>
          <w:p w14:paraId="41BD9CA0" w14:textId="77777777" w:rsidR="00315F78" w:rsidRPr="002431A3" w:rsidRDefault="00315F78" w:rsidP="00E01672">
            <w:pPr>
              <w:pStyle w:val="TableParagraph"/>
              <w:spacing w:before="167"/>
              <w:ind w:left="270" w:right="25" w:hanging="240"/>
              <w:jc w:val="center"/>
              <w:rPr>
                <w:sz w:val="24"/>
              </w:rPr>
            </w:pPr>
            <w:proofErr w:type="spellStart"/>
            <w:r w:rsidRPr="002431A3">
              <w:rPr>
                <w:sz w:val="24"/>
              </w:rPr>
              <w:t>Giới</w:t>
            </w:r>
            <w:proofErr w:type="spellEnd"/>
            <w:r w:rsidRPr="002431A3">
              <w:rPr>
                <w:sz w:val="24"/>
              </w:rPr>
              <w:t xml:space="preserve"> </w:t>
            </w:r>
            <w:proofErr w:type="spellStart"/>
            <w:r w:rsidRPr="002431A3">
              <w:rPr>
                <w:sz w:val="24"/>
              </w:rPr>
              <w:t>tính</w:t>
            </w:r>
            <w:proofErr w:type="spellEnd"/>
          </w:p>
        </w:tc>
        <w:tc>
          <w:tcPr>
            <w:tcW w:w="645" w:type="dxa"/>
            <w:vAlign w:val="center"/>
          </w:tcPr>
          <w:p w14:paraId="222E6ECF" w14:textId="77777777" w:rsidR="00315F78" w:rsidRPr="002431A3" w:rsidRDefault="00315F78" w:rsidP="00E01672">
            <w:pPr>
              <w:pStyle w:val="TableParagraph"/>
              <w:spacing w:before="167"/>
              <w:ind w:left="60" w:right="58" w:firstLine="74"/>
              <w:jc w:val="center"/>
              <w:rPr>
                <w:sz w:val="24"/>
              </w:rPr>
            </w:pPr>
            <w:proofErr w:type="spellStart"/>
            <w:r w:rsidRPr="002431A3">
              <w:rPr>
                <w:sz w:val="24"/>
              </w:rPr>
              <w:t>Dân</w:t>
            </w:r>
            <w:proofErr w:type="spellEnd"/>
            <w:r w:rsidRPr="002431A3">
              <w:rPr>
                <w:sz w:val="24"/>
              </w:rPr>
              <w:t xml:space="preserve"> </w:t>
            </w:r>
            <w:proofErr w:type="spellStart"/>
            <w:r w:rsidRPr="002431A3">
              <w:rPr>
                <w:sz w:val="24"/>
              </w:rPr>
              <w:t>tộc</w:t>
            </w:r>
            <w:proofErr w:type="spellEnd"/>
          </w:p>
        </w:tc>
        <w:tc>
          <w:tcPr>
            <w:tcW w:w="772" w:type="dxa"/>
            <w:vAlign w:val="center"/>
          </w:tcPr>
          <w:p w14:paraId="6A5DC17B" w14:textId="77777777" w:rsidR="00315F78" w:rsidRPr="002431A3" w:rsidRDefault="00315F78" w:rsidP="00E01672">
            <w:pPr>
              <w:pStyle w:val="TableParagraph"/>
              <w:spacing w:before="167"/>
              <w:ind w:left="60" w:right="58" w:firstLine="74"/>
              <w:jc w:val="center"/>
              <w:rPr>
                <w:sz w:val="24"/>
              </w:rPr>
            </w:pPr>
            <w:proofErr w:type="spellStart"/>
            <w:r w:rsidRPr="002431A3">
              <w:rPr>
                <w:sz w:val="24"/>
              </w:rPr>
              <w:t>Nơi</w:t>
            </w:r>
            <w:proofErr w:type="spellEnd"/>
            <w:r w:rsidRPr="002431A3">
              <w:rPr>
                <w:sz w:val="24"/>
              </w:rPr>
              <w:t xml:space="preserve"> </w:t>
            </w:r>
            <w:proofErr w:type="spellStart"/>
            <w:r w:rsidRPr="002431A3">
              <w:rPr>
                <w:sz w:val="24"/>
              </w:rPr>
              <w:t>sinh</w:t>
            </w:r>
            <w:proofErr w:type="spellEnd"/>
          </w:p>
        </w:tc>
        <w:tc>
          <w:tcPr>
            <w:tcW w:w="1007" w:type="dxa"/>
            <w:vAlign w:val="center"/>
          </w:tcPr>
          <w:p w14:paraId="29D4740F" w14:textId="77777777" w:rsidR="00315F78" w:rsidRPr="002431A3" w:rsidRDefault="00315F78" w:rsidP="00E01672">
            <w:pPr>
              <w:pStyle w:val="TableParagraph"/>
              <w:spacing w:before="167"/>
              <w:ind w:left="60" w:right="58" w:firstLine="74"/>
              <w:jc w:val="center"/>
              <w:rPr>
                <w:sz w:val="24"/>
              </w:rPr>
            </w:pPr>
            <w:proofErr w:type="spellStart"/>
            <w:r w:rsidRPr="002431A3">
              <w:rPr>
                <w:sz w:val="24"/>
              </w:rPr>
              <w:t>Ngành</w:t>
            </w:r>
            <w:proofErr w:type="spellEnd"/>
            <w:r w:rsidRPr="002431A3">
              <w:rPr>
                <w:sz w:val="24"/>
              </w:rPr>
              <w:t xml:space="preserve"> </w:t>
            </w:r>
            <w:proofErr w:type="spellStart"/>
            <w:r w:rsidRPr="002431A3">
              <w:rPr>
                <w:sz w:val="24"/>
              </w:rPr>
              <w:t>đào</w:t>
            </w:r>
            <w:proofErr w:type="spellEnd"/>
            <w:r w:rsidRPr="002431A3">
              <w:rPr>
                <w:sz w:val="24"/>
              </w:rPr>
              <w:t xml:space="preserve"> </w:t>
            </w:r>
            <w:proofErr w:type="spellStart"/>
            <w:r w:rsidRPr="002431A3">
              <w:rPr>
                <w:sz w:val="24"/>
              </w:rPr>
              <w:t>tạo</w:t>
            </w:r>
            <w:proofErr w:type="spellEnd"/>
          </w:p>
        </w:tc>
        <w:tc>
          <w:tcPr>
            <w:tcW w:w="1736" w:type="dxa"/>
            <w:vAlign w:val="center"/>
          </w:tcPr>
          <w:p w14:paraId="56753E43" w14:textId="77777777" w:rsidR="00315F78" w:rsidRPr="002431A3" w:rsidRDefault="00315F78" w:rsidP="00E01672">
            <w:pPr>
              <w:pStyle w:val="TableParagraph"/>
              <w:spacing w:before="167"/>
              <w:ind w:left="60" w:right="58" w:firstLine="74"/>
              <w:jc w:val="center"/>
              <w:rPr>
                <w:sz w:val="24"/>
              </w:rPr>
            </w:pPr>
            <w:proofErr w:type="spellStart"/>
            <w:r w:rsidRPr="002431A3">
              <w:rPr>
                <w:sz w:val="24"/>
              </w:rPr>
              <w:t>Xếp</w:t>
            </w:r>
            <w:proofErr w:type="spellEnd"/>
            <w:r w:rsidRPr="002431A3">
              <w:rPr>
                <w:sz w:val="24"/>
              </w:rPr>
              <w:t xml:space="preserve"> </w:t>
            </w:r>
            <w:proofErr w:type="spellStart"/>
            <w:r w:rsidRPr="002431A3">
              <w:rPr>
                <w:sz w:val="24"/>
              </w:rPr>
              <w:t>hạng</w:t>
            </w:r>
            <w:proofErr w:type="spellEnd"/>
            <w:r w:rsidRPr="002431A3">
              <w:rPr>
                <w:sz w:val="24"/>
              </w:rPr>
              <w:t xml:space="preserve"> </w:t>
            </w:r>
            <w:proofErr w:type="spellStart"/>
            <w:r w:rsidRPr="002431A3">
              <w:rPr>
                <w:sz w:val="24"/>
              </w:rPr>
              <w:t>tốt</w:t>
            </w:r>
            <w:proofErr w:type="spellEnd"/>
            <w:r w:rsidRPr="002431A3">
              <w:rPr>
                <w:sz w:val="24"/>
              </w:rPr>
              <w:t xml:space="preserve"> </w:t>
            </w:r>
            <w:proofErr w:type="spellStart"/>
            <w:r w:rsidRPr="002431A3">
              <w:rPr>
                <w:sz w:val="24"/>
              </w:rPr>
              <w:t>nghiệp</w:t>
            </w:r>
            <w:proofErr w:type="spellEnd"/>
            <w:r w:rsidRPr="002431A3">
              <w:rPr>
                <w:sz w:val="24"/>
              </w:rPr>
              <w:t>/</w:t>
            </w:r>
            <w:proofErr w:type="spellStart"/>
            <w:r w:rsidRPr="002431A3">
              <w:rPr>
                <w:sz w:val="24"/>
              </w:rPr>
              <w:t>Xếp</w:t>
            </w:r>
            <w:proofErr w:type="spellEnd"/>
            <w:r w:rsidRPr="002431A3">
              <w:rPr>
                <w:sz w:val="24"/>
              </w:rPr>
              <w:t xml:space="preserve"> </w:t>
            </w:r>
            <w:proofErr w:type="spellStart"/>
            <w:r w:rsidRPr="002431A3">
              <w:rPr>
                <w:sz w:val="24"/>
              </w:rPr>
              <w:t>loại</w:t>
            </w:r>
            <w:proofErr w:type="spellEnd"/>
            <w:r w:rsidRPr="002431A3">
              <w:rPr>
                <w:sz w:val="24"/>
              </w:rPr>
              <w:t xml:space="preserve"> </w:t>
            </w:r>
            <w:proofErr w:type="spellStart"/>
            <w:r w:rsidRPr="002431A3">
              <w:rPr>
                <w:sz w:val="24"/>
              </w:rPr>
              <w:t>tốt</w:t>
            </w:r>
            <w:proofErr w:type="spellEnd"/>
            <w:r w:rsidRPr="002431A3">
              <w:rPr>
                <w:sz w:val="24"/>
              </w:rPr>
              <w:t xml:space="preserve"> </w:t>
            </w:r>
            <w:proofErr w:type="spellStart"/>
            <w:r w:rsidRPr="002431A3">
              <w:rPr>
                <w:sz w:val="24"/>
              </w:rPr>
              <w:t>nghiệp</w:t>
            </w:r>
            <w:proofErr w:type="spellEnd"/>
          </w:p>
        </w:tc>
        <w:tc>
          <w:tcPr>
            <w:tcW w:w="1007" w:type="dxa"/>
            <w:vAlign w:val="center"/>
          </w:tcPr>
          <w:p w14:paraId="6AE26FDF" w14:textId="77777777" w:rsidR="00315F78" w:rsidRPr="002431A3" w:rsidRDefault="00315F78" w:rsidP="00E01672">
            <w:pPr>
              <w:pStyle w:val="TableParagraph"/>
              <w:spacing w:before="167"/>
              <w:ind w:left="60" w:right="58" w:firstLine="74"/>
              <w:jc w:val="center"/>
              <w:rPr>
                <w:sz w:val="24"/>
              </w:rPr>
            </w:pPr>
            <w:proofErr w:type="spellStart"/>
            <w:r w:rsidRPr="002431A3">
              <w:rPr>
                <w:sz w:val="24"/>
              </w:rPr>
              <w:t>Số</w:t>
            </w:r>
            <w:proofErr w:type="spellEnd"/>
            <w:r w:rsidRPr="002431A3">
              <w:rPr>
                <w:sz w:val="24"/>
              </w:rPr>
              <w:t xml:space="preserve"> </w:t>
            </w:r>
            <w:proofErr w:type="spellStart"/>
            <w:r w:rsidRPr="002431A3">
              <w:rPr>
                <w:sz w:val="24"/>
              </w:rPr>
              <w:t>hiệu</w:t>
            </w:r>
            <w:proofErr w:type="spellEnd"/>
            <w:r w:rsidRPr="002431A3">
              <w:rPr>
                <w:sz w:val="24"/>
              </w:rPr>
              <w:t xml:space="preserve"> </w:t>
            </w:r>
            <w:proofErr w:type="spellStart"/>
            <w:r w:rsidRPr="002431A3">
              <w:rPr>
                <w:sz w:val="24"/>
              </w:rPr>
              <w:t>văn</w:t>
            </w:r>
            <w:proofErr w:type="spellEnd"/>
            <w:r w:rsidRPr="002431A3">
              <w:rPr>
                <w:spacing w:val="-15"/>
                <w:sz w:val="24"/>
              </w:rPr>
              <w:t xml:space="preserve"> </w:t>
            </w:r>
            <w:proofErr w:type="spellStart"/>
            <w:r w:rsidRPr="002431A3">
              <w:rPr>
                <w:sz w:val="24"/>
              </w:rPr>
              <w:t>bằng</w:t>
            </w:r>
            <w:proofErr w:type="spellEnd"/>
          </w:p>
        </w:tc>
        <w:tc>
          <w:tcPr>
            <w:tcW w:w="1251" w:type="dxa"/>
            <w:vAlign w:val="center"/>
          </w:tcPr>
          <w:p w14:paraId="0BEAAE8F" w14:textId="77777777" w:rsidR="00315F78" w:rsidRPr="002431A3" w:rsidRDefault="00315F78" w:rsidP="00E01672">
            <w:pPr>
              <w:pStyle w:val="TableParagraph"/>
              <w:spacing w:before="30"/>
              <w:ind w:left="47" w:right="46"/>
              <w:jc w:val="center"/>
              <w:rPr>
                <w:sz w:val="24"/>
              </w:rPr>
            </w:pPr>
            <w:proofErr w:type="spellStart"/>
            <w:r w:rsidRPr="002431A3">
              <w:rPr>
                <w:sz w:val="24"/>
              </w:rPr>
              <w:t>Số</w:t>
            </w:r>
            <w:proofErr w:type="spellEnd"/>
            <w:r w:rsidRPr="002431A3">
              <w:rPr>
                <w:sz w:val="24"/>
              </w:rPr>
              <w:t xml:space="preserve"> </w:t>
            </w:r>
            <w:proofErr w:type="spellStart"/>
            <w:r w:rsidRPr="002431A3">
              <w:rPr>
                <w:sz w:val="24"/>
              </w:rPr>
              <w:t>vào</w:t>
            </w:r>
            <w:proofErr w:type="spellEnd"/>
            <w:r w:rsidRPr="002431A3">
              <w:rPr>
                <w:sz w:val="24"/>
              </w:rPr>
              <w:t xml:space="preserve"> </w:t>
            </w:r>
            <w:proofErr w:type="spellStart"/>
            <w:r w:rsidRPr="002431A3">
              <w:rPr>
                <w:sz w:val="24"/>
              </w:rPr>
              <w:t>sổ</w:t>
            </w:r>
            <w:proofErr w:type="spellEnd"/>
            <w:r w:rsidRPr="002431A3">
              <w:rPr>
                <w:sz w:val="24"/>
              </w:rPr>
              <w:t xml:space="preserve"> </w:t>
            </w:r>
            <w:proofErr w:type="spellStart"/>
            <w:r w:rsidRPr="002431A3">
              <w:rPr>
                <w:sz w:val="24"/>
              </w:rPr>
              <w:t>gốc</w:t>
            </w:r>
            <w:proofErr w:type="spellEnd"/>
            <w:r w:rsidRPr="002431A3">
              <w:rPr>
                <w:spacing w:val="-15"/>
                <w:sz w:val="24"/>
              </w:rPr>
              <w:t xml:space="preserve"> </w:t>
            </w:r>
            <w:proofErr w:type="spellStart"/>
            <w:r w:rsidRPr="002431A3">
              <w:rPr>
                <w:sz w:val="24"/>
              </w:rPr>
              <w:t>cấp</w:t>
            </w:r>
            <w:proofErr w:type="spellEnd"/>
            <w:r w:rsidRPr="002431A3">
              <w:rPr>
                <w:spacing w:val="-15"/>
                <w:sz w:val="24"/>
              </w:rPr>
              <w:t xml:space="preserve"> </w:t>
            </w:r>
            <w:proofErr w:type="spellStart"/>
            <w:r w:rsidRPr="002431A3">
              <w:rPr>
                <w:sz w:val="24"/>
              </w:rPr>
              <w:t>văn</w:t>
            </w:r>
            <w:proofErr w:type="spellEnd"/>
            <w:r w:rsidRPr="002431A3">
              <w:rPr>
                <w:sz w:val="24"/>
              </w:rPr>
              <w:t xml:space="preserve"> </w:t>
            </w:r>
            <w:proofErr w:type="spellStart"/>
            <w:r w:rsidRPr="002431A3">
              <w:rPr>
                <w:spacing w:val="-4"/>
                <w:sz w:val="24"/>
              </w:rPr>
              <w:t>bằng</w:t>
            </w:r>
            <w:proofErr w:type="spellEnd"/>
          </w:p>
        </w:tc>
        <w:tc>
          <w:tcPr>
            <w:tcW w:w="2136" w:type="dxa"/>
            <w:vAlign w:val="center"/>
          </w:tcPr>
          <w:p w14:paraId="453750D5" w14:textId="77777777" w:rsidR="00315F78" w:rsidRPr="002431A3" w:rsidRDefault="00315F78" w:rsidP="00E01672">
            <w:pPr>
              <w:pStyle w:val="TableParagraph"/>
              <w:spacing w:before="30"/>
              <w:ind w:left="3"/>
              <w:jc w:val="center"/>
              <w:rPr>
                <w:sz w:val="24"/>
              </w:rPr>
            </w:pPr>
            <w:proofErr w:type="spellStart"/>
            <w:r w:rsidRPr="002431A3">
              <w:rPr>
                <w:sz w:val="24"/>
              </w:rPr>
              <w:t>Người</w:t>
            </w:r>
            <w:proofErr w:type="spellEnd"/>
            <w:r w:rsidRPr="002431A3">
              <w:rPr>
                <w:sz w:val="24"/>
              </w:rPr>
              <w:t xml:space="preserve"> </w:t>
            </w:r>
            <w:proofErr w:type="spellStart"/>
            <w:r w:rsidRPr="002431A3">
              <w:rPr>
                <w:sz w:val="24"/>
              </w:rPr>
              <w:t>nhận</w:t>
            </w:r>
            <w:proofErr w:type="spellEnd"/>
            <w:r w:rsidRPr="002431A3">
              <w:rPr>
                <w:sz w:val="24"/>
              </w:rPr>
              <w:t xml:space="preserve"> </w:t>
            </w:r>
            <w:proofErr w:type="spellStart"/>
            <w:r w:rsidRPr="002431A3">
              <w:rPr>
                <w:sz w:val="24"/>
              </w:rPr>
              <w:t>văn</w:t>
            </w:r>
            <w:proofErr w:type="spellEnd"/>
            <w:r w:rsidRPr="002431A3">
              <w:rPr>
                <w:sz w:val="24"/>
              </w:rPr>
              <w:t xml:space="preserve"> </w:t>
            </w:r>
            <w:proofErr w:type="spellStart"/>
            <w:r w:rsidRPr="002431A3">
              <w:rPr>
                <w:sz w:val="24"/>
              </w:rPr>
              <w:t>bằng</w:t>
            </w:r>
            <w:proofErr w:type="spellEnd"/>
            <w:r w:rsidRPr="002431A3">
              <w:rPr>
                <w:spacing w:val="-12"/>
                <w:sz w:val="24"/>
              </w:rPr>
              <w:t xml:space="preserve"> </w:t>
            </w:r>
            <w:proofErr w:type="spellStart"/>
            <w:r w:rsidRPr="002431A3">
              <w:rPr>
                <w:sz w:val="24"/>
              </w:rPr>
              <w:t>ký</w:t>
            </w:r>
            <w:proofErr w:type="spellEnd"/>
            <w:r w:rsidRPr="002431A3">
              <w:rPr>
                <w:spacing w:val="-13"/>
                <w:sz w:val="24"/>
              </w:rPr>
              <w:t xml:space="preserve"> </w:t>
            </w:r>
            <w:proofErr w:type="spellStart"/>
            <w:r w:rsidRPr="002431A3">
              <w:rPr>
                <w:sz w:val="24"/>
              </w:rPr>
              <w:t>và</w:t>
            </w:r>
            <w:proofErr w:type="spellEnd"/>
            <w:r w:rsidRPr="002431A3">
              <w:rPr>
                <w:spacing w:val="-8"/>
                <w:sz w:val="24"/>
              </w:rPr>
              <w:t xml:space="preserve"> </w:t>
            </w:r>
            <w:proofErr w:type="spellStart"/>
            <w:r w:rsidRPr="002431A3">
              <w:rPr>
                <w:sz w:val="24"/>
              </w:rPr>
              <w:t>ghi</w:t>
            </w:r>
            <w:proofErr w:type="spellEnd"/>
            <w:r w:rsidRPr="002431A3">
              <w:rPr>
                <w:spacing w:val="-9"/>
                <w:sz w:val="24"/>
              </w:rPr>
              <w:t xml:space="preserve"> </w:t>
            </w:r>
            <w:proofErr w:type="spellStart"/>
            <w:r w:rsidRPr="002431A3">
              <w:rPr>
                <w:sz w:val="24"/>
              </w:rPr>
              <w:t>rõ</w:t>
            </w:r>
            <w:proofErr w:type="spellEnd"/>
            <w:r w:rsidRPr="002431A3">
              <w:rPr>
                <w:sz w:val="24"/>
              </w:rPr>
              <w:t xml:space="preserve"> </w:t>
            </w:r>
            <w:proofErr w:type="spellStart"/>
            <w:r w:rsidRPr="002431A3">
              <w:rPr>
                <w:sz w:val="24"/>
              </w:rPr>
              <w:t>họ</w:t>
            </w:r>
            <w:proofErr w:type="spellEnd"/>
            <w:r w:rsidRPr="002431A3">
              <w:rPr>
                <w:sz w:val="24"/>
              </w:rPr>
              <w:t xml:space="preserve"> </w:t>
            </w:r>
            <w:proofErr w:type="spellStart"/>
            <w:r w:rsidRPr="002431A3">
              <w:rPr>
                <w:sz w:val="24"/>
              </w:rPr>
              <w:t>tên</w:t>
            </w:r>
            <w:proofErr w:type="spellEnd"/>
          </w:p>
        </w:tc>
        <w:tc>
          <w:tcPr>
            <w:tcW w:w="708" w:type="dxa"/>
            <w:vAlign w:val="center"/>
          </w:tcPr>
          <w:p w14:paraId="7624CDA6" w14:textId="77777777" w:rsidR="00315F78" w:rsidRPr="002431A3" w:rsidRDefault="00315F78" w:rsidP="00E01672">
            <w:pPr>
              <w:pStyle w:val="TableParagraph"/>
              <w:spacing w:before="167"/>
              <w:ind w:left="178" w:right="168" w:hanging="8"/>
              <w:jc w:val="center"/>
              <w:rPr>
                <w:sz w:val="24"/>
              </w:rPr>
            </w:pPr>
            <w:proofErr w:type="spellStart"/>
            <w:r w:rsidRPr="002431A3">
              <w:rPr>
                <w:spacing w:val="-4"/>
                <w:sz w:val="24"/>
              </w:rPr>
              <w:t>Ghi</w:t>
            </w:r>
            <w:proofErr w:type="spellEnd"/>
            <w:r w:rsidRPr="002431A3">
              <w:rPr>
                <w:spacing w:val="-4"/>
                <w:sz w:val="24"/>
              </w:rPr>
              <w:t xml:space="preserve"> </w:t>
            </w:r>
            <w:proofErr w:type="spellStart"/>
            <w:r w:rsidRPr="002431A3">
              <w:rPr>
                <w:spacing w:val="-5"/>
                <w:sz w:val="24"/>
              </w:rPr>
              <w:t>chú</w:t>
            </w:r>
            <w:proofErr w:type="spellEnd"/>
          </w:p>
        </w:tc>
      </w:tr>
      <w:tr w:rsidR="00315F78" w:rsidRPr="002431A3" w14:paraId="1F646C2C" w14:textId="77777777" w:rsidTr="00315F78">
        <w:trPr>
          <w:trHeight w:val="301"/>
        </w:trPr>
        <w:tc>
          <w:tcPr>
            <w:tcW w:w="605" w:type="dxa"/>
          </w:tcPr>
          <w:p w14:paraId="752A86F5" w14:textId="77777777" w:rsidR="00315F78" w:rsidRPr="002431A3" w:rsidRDefault="00315F78" w:rsidP="00557DD5">
            <w:pPr>
              <w:pStyle w:val="TableParagraph"/>
            </w:pPr>
          </w:p>
        </w:tc>
        <w:tc>
          <w:tcPr>
            <w:tcW w:w="1238" w:type="dxa"/>
          </w:tcPr>
          <w:p w14:paraId="7B886128" w14:textId="77777777" w:rsidR="00315F78" w:rsidRPr="002431A3" w:rsidRDefault="00315F78" w:rsidP="00557DD5">
            <w:pPr>
              <w:pStyle w:val="TableParagraph"/>
            </w:pPr>
          </w:p>
        </w:tc>
        <w:tc>
          <w:tcPr>
            <w:tcW w:w="1418" w:type="dxa"/>
          </w:tcPr>
          <w:p w14:paraId="3A043AFC" w14:textId="77777777" w:rsidR="00315F78" w:rsidRPr="002431A3" w:rsidRDefault="00315F78" w:rsidP="00557DD5">
            <w:pPr>
              <w:pStyle w:val="TableParagraph"/>
            </w:pPr>
          </w:p>
        </w:tc>
        <w:tc>
          <w:tcPr>
            <w:tcW w:w="1133" w:type="dxa"/>
          </w:tcPr>
          <w:p w14:paraId="4F57AE56" w14:textId="77777777" w:rsidR="00315F78" w:rsidRPr="002431A3" w:rsidRDefault="00315F78" w:rsidP="00557DD5">
            <w:pPr>
              <w:pStyle w:val="TableParagraph"/>
            </w:pPr>
          </w:p>
        </w:tc>
        <w:tc>
          <w:tcPr>
            <w:tcW w:w="1198" w:type="dxa"/>
          </w:tcPr>
          <w:p w14:paraId="71C7FC72" w14:textId="77777777" w:rsidR="00315F78" w:rsidRPr="002431A3" w:rsidRDefault="00315F78" w:rsidP="00557DD5">
            <w:pPr>
              <w:pStyle w:val="TableParagraph"/>
            </w:pPr>
          </w:p>
        </w:tc>
        <w:tc>
          <w:tcPr>
            <w:tcW w:w="645" w:type="dxa"/>
          </w:tcPr>
          <w:p w14:paraId="202C8E23" w14:textId="77777777" w:rsidR="00315F78" w:rsidRPr="002431A3" w:rsidRDefault="00315F78" w:rsidP="00557DD5">
            <w:pPr>
              <w:pStyle w:val="TableParagraph"/>
            </w:pPr>
          </w:p>
        </w:tc>
        <w:tc>
          <w:tcPr>
            <w:tcW w:w="772" w:type="dxa"/>
          </w:tcPr>
          <w:p w14:paraId="68559DC5" w14:textId="77777777" w:rsidR="00315F78" w:rsidRPr="002431A3" w:rsidRDefault="00315F78" w:rsidP="00557DD5">
            <w:pPr>
              <w:pStyle w:val="TableParagraph"/>
            </w:pPr>
          </w:p>
        </w:tc>
        <w:tc>
          <w:tcPr>
            <w:tcW w:w="1007" w:type="dxa"/>
          </w:tcPr>
          <w:p w14:paraId="37926C3A" w14:textId="77777777" w:rsidR="00315F78" w:rsidRPr="002431A3" w:rsidRDefault="00315F78" w:rsidP="00557DD5">
            <w:pPr>
              <w:pStyle w:val="TableParagraph"/>
            </w:pPr>
          </w:p>
        </w:tc>
        <w:tc>
          <w:tcPr>
            <w:tcW w:w="1736" w:type="dxa"/>
          </w:tcPr>
          <w:p w14:paraId="074EC8DC" w14:textId="77777777" w:rsidR="00315F78" w:rsidRPr="002431A3" w:rsidRDefault="00315F78" w:rsidP="00557DD5">
            <w:pPr>
              <w:pStyle w:val="TableParagraph"/>
            </w:pPr>
          </w:p>
        </w:tc>
        <w:tc>
          <w:tcPr>
            <w:tcW w:w="1007" w:type="dxa"/>
          </w:tcPr>
          <w:p w14:paraId="747C66F3" w14:textId="77777777" w:rsidR="00315F78" w:rsidRPr="002431A3" w:rsidRDefault="00315F78" w:rsidP="00557DD5">
            <w:pPr>
              <w:pStyle w:val="TableParagraph"/>
            </w:pPr>
          </w:p>
        </w:tc>
        <w:tc>
          <w:tcPr>
            <w:tcW w:w="1251" w:type="dxa"/>
          </w:tcPr>
          <w:p w14:paraId="63867FF8" w14:textId="77777777" w:rsidR="00315F78" w:rsidRPr="002431A3" w:rsidRDefault="00315F78" w:rsidP="00557DD5">
            <w:pPr>
              <w:pStyle w:val="TableParagraph"/>
            </w:pPr>
          </w:p>
        </w:tc>
        <w:tc>
          <w:tcPr>
            <w:tcW w:w="2136" w:type="dxa"/>
          </w:tcPr>
          <w:p w14:paraId="39E84B80" w14:textId="77777777" w:rsidR="00315F78" w:rsidRPr="002431A3" w:rsidRDefault="00315F78" w:rsidP="00557DD5">
            <w:pPr>
              <w:pStyle w:val="TableParagraph"/>
            </w:pPr>
          </w:p>
        </w:tc>
        <w:tc>
          <w:tcPr>
            <w:tcW w:w="708" w:type="dxa"/>
          </w:tcPr>
          <w:p w14:paraId="1FA53163" w14:textId="77777777" w:rsidR="00315F78" w:rsidRPr="002431A3" w:rsidRDefault="00315F78" w:rsidP="00557DD5">
            <w:pPr>
              <w:pStyle w:val="TableParagraph"/>
            </w:pPr>
          </w:p>
        </w:tc>
      </w:tr>
      <w:tr w:rsidR="00315F78" w:rsidRPr="002431A3" w14:paraId="6B239362" w14:textId="77777777" w:rsidTr="00315F78">
        <w:trPr>
          <w:trHeight w:val="294"/>
        </w:trPr>
        <w:tc>
          <w:tcPr>
            <w:tcW w:w="605" w:type="dxa"/>
          </w:tcPr>
          <w:p w14:paraId="6A969937" w14:textId="77777777" w:rsidR="00315F78" w:rsidRPr="002431A3" w:rsidRDefault="00315F78" w:rsidP="00557DD5">
            <w:pPr>
              <w:pStyle w:val="TableParagraph"/>
            </w:pPr>
          </w:p>
        </w:tc>
        <w:tc>
          <w:tcPr>
            <w:tcW w:w="1238" w:type="dxa"/>
          </w:tcPr>
          <w:p w14:paraId="2E80CCE4" w14:textId="77777777" w:rsidR="00315F78" w:rsidRPr="002431A3" w:rsidRDefault="00315F78" w:rsidP="00557DD5">
            <w:pPr>
              <w:pStyle w:val="TableParagraph"/>
            </w:pPr>
          </w:p>
        </w:tc>
        <w:tc>
          <w:tcPr>
            <w:tcW w:w="1418" w:type="dxa"/>
          </w:tcPr>
          <w:p w14:paraId="1E410E9D" w14:textId="77777777" w:rsidR="00315F78" w:rsidRPr="002431A3" w:rsidRDefault="00315F78" w:rsidP="00557DD5">
            <w:pPr>
              <w:pStyle w:val="TableParagraph"/>
            </w:pPr>
          </w:p>
        </w:tc>
        <w:tc>
          <w:tcPr>
            <w:tcW w:w="1133" w:type="dxa"/>
          </w:tcPr>
          <w:p w14:paraId="40DA50F6" w14:textId="77777777" w:rsidR="00315F78" w:rsidRPr="002431A3" w:rsidRDefault="00315F78" w:rsidP="00557DD5">
            <w:pPr>
              <w:pStyle w:val="TableParagraph"/>
            </w:pPr>
          </w:p>
        </w:tc>
        <w:tc>
          <w:tcPr>
            <w:tcW w:w="1198" w:type="dxa"/>
          </w:tcPr>
          <w:p w14:paraId="1260C27D" w14:textId="77777777" w:rsidR="00315F78" w:rsidRPr="002431A3" w:rsidRDefault="00315F78" w:rsidP="00557DD5">
            <w:pPr>
              <w:pStyle w:val="TableParagraph"/>
            </w:pPr>
          </w:p>
        </w:tc>
        <w:tc>
          <w:tcPr>
            <w:tcW w:w="645" w:type="dxa"/>
          </w:tcPr>
          <w:p w14:paraId="2511F613" w14:textId="77777777" w:rsidR="00315F78" w:rsidRPr="002431A3" w:rsidRDefault="00315F78" w:rsidP="00557DD5">
            <w:pPr>
              <w:pStyle w:val="TableParagraph"/>
            </w:pPr>
          </w:p>
        </w:tc>
        <w:tc>
          <w:tcPr>
            <w:tcW w:w="772" w:type="dxa"/>
          </w:tcPr>
          <w:p w14:paraId="3D1A0760" w14:textId="77777777" w:rsidR="00315F78" w:rsidRPr="002431A3" w:rsidRDefault="00315F78" w:rsidP="00557DD5">
            <w:pPr>
              <w:pStyle w:val="TableParagraph"/>
            </w:pPr>
          </w:p>
        </w:tc>
        <w:tc>
          <w:tcPr>
            <w:tcW w:w="1007" w:type="dxa"/>
          </w:tcPr>
          <w:p w14:paraId="2A99CADD" w14:textId="77777777" w:rsidR="00315F78" w:rsidRPr="002431A3" w:rsidRDefault="00315F78" w:rsidP="00557DD5">
            <w:pPr>
              <w:pStyle w:val="TableParagraph"/>
            </w:pPr>
          </w:p>
        </w:tc>
        <w:tc>
          <w:tcPr>
            <w:tcW w:w="1736" w:type="dxa"/>
          </w:tcPr>
          <w:p w14:paraId="690843B8" w14:textId="77777777" w:rsidR="00315F78" w:rsidRPr="002431A3" w:rsidRDefault="00315F78" w:rsidP="00557DD5">
            <w:pPr>
              <w:pStyle w:val="TableParagraph"/>
            </w:pPr>
          </w:p>
        </w:tc>
        <w:tc>
          <w:tcPr>
            <w:tcW w:w="1007" w:type="dxa"/>
          </w:tcPr>
          <w:p w14:paraId="7D1AD5F6" w14:textId="77777777" w:rsidR="00315F78" w:rsidRPr="002431A3" w:rsidRDefault="00315F78" w:rsidP="00557DD5">
            <w:pPr>
              <w:pStyle w:val="TableParagraph"/>
            </w:pPr>
          </w:p>
        </w:tc>
        <w:tc>
          <w:tcPr>
            <w:tcW w:w="1251" w:type="dxa"/>
          </w:tcPr>
          <w:p w14:paraId="098F42B2" w14:textId="77777777" w:rsidR="00315F78" w:rsidRPr="002431A3" w:rsidRDefault="00315F78" w:rsidP="00557DD5">
            <w:pPr>
              <w:pStyle w:val="TableParagraph"/>
            </w:pPr>
          </w:p>
        </w:tc>
        <w:tc>
          <w:tcPr>
            <w:tcW w:w="2136" w:type="dxa"/>
          </w:tcPr>
          <w:p w14:paraId="57FE51BF" w14:textId="77777777" w:rsidR="00315F78" w:rsidRPr="002431A3" w:rsidRDefault="00315F78" w:rsidP="00557DD5">
            <w:pPr>
              <w:pStyle w:val="TableParagraph"/>
            </w:pPr>
          </w:p>
        </w:tc>
        <w:tc>
          <w:tcPr>
            <w:tcW w:w="708" w:type="dxa"/>
          </w:tcPr>
          <w:p w14:paraId="5292F73C" w14:textId="77777777" w:rsidR="00315F78" w:rsidRPr="002431A3" w:rsidRDefault="00315F78" w:rsidP="00557DD5">
            <w:pPr>
              <w:pStyle w:val="TableParagraph"/>
            </w:pPr>
          </w:p>
        </w:tc>
      </w:tr>
      <w:tr w:rsidR="00315F78" w:rsidRPr="002431A3" w14:paraId="4FB738C5" w14:textId="77777777" w:rsidTr="00315F78">
        <w:trPr>
          <w:trHeight w:val="302"/>
        </w:trPr>
        <w:tc>
          <w:tcPr>
            <w:tcW w:w="605" w:type="dxa"/>
          </w:tcPr>
          <w:p w14:paraId="4EDA0798" w14:textId="77777777" w:rsidR="00315F78" w:rsidRPr="002431A3" w:rsidRDefault="00315F78" w:rsidP="00557DD5">
            <w:pPr>
              <w:pStyle w:val="TableParagraph"/>
            </w:pPr>
          </w:p>
        </w:tc>
        <w:tc>
          <w:tcPr>
            <w:tcW w:w="1238" w:type="dxa"/>
          </w:tcPr>
          <w:p w14:paraId="1D6228C3" w14:textId="77777777" w:rsidR="00315F78" w:rsidRPr="002431A3" w:rsidRDefault="00315F78" w:rsidP="00557DD5">
            <w:pPr>
              <w:pStyle w:val="TableParagraph"/>
            </w:pPr>
          </w:p>
        </w:tc>
        <w:tc>
          <w:tcPr>
            <w:tcW w:w="1418" w:type="dxa"/>
          </w:tcPr>
          <w:p w14:paraId="59C292CF" w14:textId="77777777" w:rsidR="00315F78" w:rsidRPr="002431A3" w:rsidRDefault="00315F78" w:rsidP="00557DD5">
            <w:pPr>
              <w:pStyle w:val="TableParagraph"/>
            </w:pPr>
          </w:p>
        </w:tc>
        <w:tc>
          <w:tcPr>
            <w:tcW w:w="1133" w:type="dxa"/>
          </w:tcPr>
          <w:p w14:paraId="18870477" w14:textId="77777777" w:rsidR="00315F78" w:rsidRPr="002431A3" w:rsidRDefault="00315F78" w:rsidP="00557DD5">
            <w:pPr>
              <w:pStyle w:val="TableParagraph"/>
            </w:pPr>
          </w:p>
        </w:tc>
        <w:tc>
          <w:tcPr>
            <w:tcW w:w="1198" w:type="dxa"/>
          </w:tcPr>
          <w:p w14:paraId="0EC306FA" w14:textId="77777777" w:rsidR="00315F78" w:rsidRPr="002431A3" w:rsidRDefault="00315F78" w:rsidP="00557DD5">
            <w:pPr>
              <w:pStyle w:val="TableParagraph"/>
            </w:pPr>
          </w:p>
        </w:tc>
        <w:tc>
          <w:tcPr>
            <w:tcW w:w="645" w:type="dxa"/>
          </w:tcPr>
          <w:p w14:paraId="6AEF4BB5" w14:textId="77777777" w:rsidR="00315F78" w:rsidRPr="002431A3" w:rsidRDefault="00315F78" w:rsidP="00557DD5">
            <w:pPr>
              <w:pStyle w:val="TableParagraph"/>
            </w:pPr>
          </w:p>
        </w:tc>
        <w:tc>
          <w:tcPr>
            <w:tcW w:w="772" w:type="dxa"/>
          </w:tcPr>
          <w:p w14:paraId="79384301" w14:textId="77777777" w:rsidR="00315F78" w:rsidRPr="002431A3" w:rsidRDefault="00315F78" w:rsidP="00557DD5">
            <w:pPr>
              <w:pStyle w:val="TableParagraph"/>
            </w:pPr>
          </w:p>
        </w:tc>
        <w:tc>
          <w:tcPr>
            <w:tcW w:w="1007" w:type="dxa"/>
          </w:tcPr>
          <w:p w14:paraId="7E6F7F10" w14:textId="77777777" w:rsidR="00315F78" w:rsidRPr="002431A3" w:rsidRDefault="00315F78" w:rsidP="00557DD5">
            <w:pPr>
              <w:pStyle w:val="TableParagraph"/>
            </w:pPr>
          </w:p>
        </w:tc>
        <w:tc>
          <w:tcPr>
            <w:tcW w:w="1736" w:type="dxa"/>
          </w:tcPr>
          <w:p w14:paraId="166A72D7" w14:textId="77777777" w:rsidR="00315F78" w:rsidRPr="002431A3" w:rsidRDefault="00315F78" w:rsidP="00557DD5">
            <w:pPr>
              <w:pStyle w:val="TableParagraph"/>
            </w:pPr>
          </w:p>
        </w:tc>
        <w:tc>
          <w:tcPr>
            <w:tcW w:w="1007" w:type="dxa"/>
          </w:tcPr>
          <w:p w14:paraId="0CC4567C" w14:textId="77777777" w:rsidR="00315F78" w:rsidRPr="002431A3" w:rsidRDefault="00315F78" w:rsidP="00557DD5">
            <w:pPr>
              <w:pStyle w:val="TableParagraph"/>
            </w:pPr>
          </w:p>
        </w:tc>
        <w:tc>
          <w:tcPr>
            <w:tcW w:w="1251" w:type="dxa"/>
          </w:tcPr>
          <w:p w14:paraId="6336853F" w14:textId="77777777" w:rsidR="00315F78" w:rsidRPr="002431A3" w:rsidRDefault="00315F78" w:rsidP="00557DD5">
            <w:pPr>
              <w:pStyle w:val="TableParagraph"/>
            </w:pPr>
          </w:p>
        </w:tc>
        <w:tc>
          <w:tcPr>
            <w:tcW w:w="2136" w:type="dxa"/>
          </w:tcPr>
          <w:p w14:paraId="3DA2B68D" w14:textId="77777777" w:rsidR="00315F78" w:rsidRPr="002431A3" w:rsidRDefault="00315F78" w:rsidP="00557DD5">
            <w:pPr>
              <w:pStyle w:val="TableParagraph"/>
            </w:pPr>
          </w:p>
        </w:tc>
        <w:tc>
          <w:tcPr>
            <w:tcW w:w="708" w:type="dxa"/>
          </w:tcPr>
          <w:p w14:paraId="264211F2" w14:textId="77777777" w:rsidR="00315F78" w:rsidRPr="002431A3" w:rsidRDefault="00315F78" w:rsidP="00557DD5">
            <w:pPr>
              <w:pStyle w:val="TableParagraph"/>
            </w:pPr>
          </w:p>
        </w:tc>
      </w:tr>
      <w:tr w:rsidR="00315F78" w:rsidRPr="002431A3" w14:paraId="78096CFE" w14:textId="77777777" w:rsidTr="00315F78">
        <w:trPr>
          <w:trHeight w:val="319"/>
        </w:trPr>
        <w:tc>
          <w:tcPr>
            <w:tcW w:w="605" w:type="dxa"/>
          </w:tcPr>
          <w:p w14:paraId="4309BED3" w14:textId="77777777" w:rsidR="00315F78" w:rsidRPr="002431A3" w:rsidRDefault="00315F78" w:rsidP="00557DD5">
            <w:pPr>
              <w:pStyle w:val="TableParagraph"/>
              <w:rPr>
                <w:sz w:val="24"/>
              </w:rPr>
            </w:pPr>
          </w:p>
        </w:tc>
        <w:tc>
          <w:tcPr>
            <w:tcW w:w="1238" w:type="dxa"/>
          </w:tcPr>
          <w:p w14:paraId="67EA75A6" w14:textId="77777777" w:rsidR="00315F78" w:rsidRPr="002431A3" w:rsidRDefault="00315F78" w:rsidP="00557DD5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14:paraId="28B048B5" w14:textId="77777777" w:rsidR="00315F78" w:rsidRPr="002431A3" w:rsidRDefault="00315F78" w:rsidP="00557DD5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0DE214B5" w14:textId="77777777" w:rsidR="00315F78" w:rsidRPr="002431A3" w:rsidRDefault="00315F78" w:rsidP="00557DD5">
            <w:pPr>
              <w:pStyle w:val="TableParagraph"/>
              <w:rPr>
                <w:sz w:val="24"/>
              </w:rPr>
            </w:pPr>
          </w:p>
        </w:tc>
        <w:tc>
          <w:tcPr>
            <w:tcW w:w="1198" w:type="dxa"/>
          </w:tcPr>
          <w:p w14:paraId="35412C23" w14:textId="77777777" w:rsidR="00315F78" w:rsidRPr="002431A3" w:rsidRDefault="00315F78" w:rsidP="00557DD5">
            <w:pPr>
              <w:pStyle w:val="TableParagraph"/>
              <w:rPr>
                <w:sz w:val="24"/>
              </w:rPr>
            </w:pPr>
          </w:p>
        </w:tc>
        <w:tc>
          <w:tcPr>
            <w:tcW w:w="645" w:type="dxa"/>
          </w:tcPr>
          <w:p w14:paraId="20470007" w14:textId="77777777" w:rsidR="00315F78" w:rsidRPr="002431A3" w:rsidRDefault="00315F78" w:rsidP="00557DD5">
            <w:pPr>
              <w:pStyle w:val="TableParagraph"/>
              <w:rPr>
                <w:sz w:val="24"/>
              </w:rPr>
            </w:pPr>
          </w:p>
        </w:tc>
        <w:tc>
          <w:tcPr>
            <w:tcW w:w="772" w:type="dxa"/>
          </w:tcPr>
          <w:p w14:paraId="5ED8C0B1" w14:textId="77777777" w:rsidR="00315F78" w:rsidRPr="002431A3" w:rsidRDefault="00315F78" w:rsidP="00557DD5">
            <w:pPr>
              <w:pStyle w:val="TableParagraph"/>
              <w:rPr>
                <w:sz w:val="24"/>
              </w:rPr>
            </w:pPr>
          </w:p>
        </w:tc>
        <w:tc>
          <w:tcPr>
            <w:tcW w:w="1007" w:type="dxa"/>
          </w:tcPr>
          <w:p w14:paraId="3C653053" w14:textId="77777777" w:rsidR="00315F78" w:rsidRPr="002431A3" w:rsidRDefault="00315F78" w:rsidP="00557DD5">
            <w:pPr>
              <w:pStyle w:val="TableParagraph"/>
              <w:rPr>
                <w:sz w:val="24"/>
              </w:rPr>
            </w:pPr>
          </w:p>
        </w:tc>
        <w:tc>
          <w:tcPr>
            <w:tcW w:w="1736" w:type="dxa"/>
          </w:tcPr>
          <w:p w14:paraId="10FBBAD2" w14:textId="77777777" w:rsidR="00315F78" w:rsidRPr="002431A3" w:rsidRDefault="00315F78" w:rsidP="00557DD5">
            <w:pPr>
              <w:pStyle w:val="TableParagraph"/>
              <w:rPr>
                <w:sz w:val="24"/>
              </w:rPr>
            </w:pPr>
          </w:p>
        </w:tc>
        <w:tc>
          <w:tcPr>
            <w:tcW w:w="1007" w:type="dxa"/>
          </w:tcPr>
          <w:p w14:paraId="243AB586" w14:textId="77777777" w:rsidR="00315F78" w:rsidRPr="002431A3" w:rsidRDefault="00315F78" w:rsidP="00557DD5">
            <w:pPr>
              <w:pStyle w:val="TableParagraph"/>
              <w:rPr>
                <w:sz w:val="24"/>
              </w:rPr>
            </w:pPr>
          </w:p>
        </w:tc>
        <w:tc>
          <w:tcPr>
            <w:tcW w:w="1251" w:type="dxa"/>
          </w:tcPr>
          <w:p w14:paraId="7B52A819" w14:textId="77777777" w:rsidR="00315F78" w:rsidRPr="002431A3" w:rsidRDefault="00315F78" w:rsidP="00557DD5">
            <w:pPr>
              <w:pStyle w:val="TableParagraph"/>
              <w:rPr>
                <w:sz w:val="24"/>
              </w:rPr>
            </w:pPr>
          </w:p>
        </w:tc>
        <w:tc>
          <w:tcPr>
            <w:tcW w:w="2136" w:type="dxa"/>
          </w:tcPr>
          <w:p w14:paraId="2D07BFCB" w14:textId="77777777" w:rsidR="00315F78" w:rsidRPr="002431A3" w:rsidRDefault="00315F78" w:rsidP="00557DD5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</w:tcPr>
          <w:p w14:paraId="1D559A34" w14:textId="77777777" w:rsidR="00315F78" w:rsidRPr="002431A3" w:rsidRDefault="00315F78" w:rsidP="00557DD5">
            <w:pPr>
              <w:pStyle w:val="TableParagraph"/>
              <w:rPr>
                <w:sz w:val="24"/>
              </w:rPr>
            </w:pPr>
          </w:p>
        </w:tc>
      </w:tr>
    </w:tbl>
    <w:p w14:paraId="1CA73DA4" w14:textId="77777777" w:rsidR="000D56C5" w:rsidRPr="002431A3" w:rsidRDefault="000D56C5" w:rsidP="000D56C5">
      <w:pPr>
        <w:spacing w:before="269"/>
        <w:ind w:left="7654" w:right="5"/>
        <w:jc w:val="center"/>
        <w:rPr>
          <w:i/>
          <w:sz w:val="24"/>
        </w:rPr>
      </w:pPr>
      <w:proofErr w:type="spellStart"/>
      <w:r w:rsidRPr="002431A3">
        <w:rPr>
          <w:i/>
          <w:sz w:val="24"/>
        </w:rPr>
        <w:t>Tuyên</w:t>
      </w:r>
      <w:proofErr w:type="spellEnd"/>
      <w:r w:rsidRPr="002431A3">
        <w:rPr>
          <w:i/>
          <w:spacing w:val="-1"/>
          <w:sz w:val="24"/>
        </w:rPr>
        <w:t xml:space="preserve"> </w:t>
      </w:r>
      <w:r w:rsidRPr="002431A3">
        <w:rPr>
          <w:i/>
          <w:sz w:val="24"/>
        </w:rPr>
        <w:t xml:space="preserve">Quang, </w:t>
      </w:r>
      <w:proofErr w:type="spellStart"/>
      <w:r w:rsidRPr="002431A3">
        <w:rPr>
          <w:i/>
          <w:sz w:val="24"/>
        </w:rPr>
        <w:t>ngày</w:t>
      </w:r>
      <w:proofErr w:type="spellEnd"/>
      <w:r w:rsidRPr="002431A3">
        <w:rPr>
          <w:i/>
          <w:sz w:val="24"/>
        </w:rPr>
        <w:t xml:space="preserve">.... </w:t>
      </w:r>
      <w:proofErr w:type="spellStart"/>
      <w:r w:rsidRPr="002431A3">
        <w:rPr>
          <w:i/>
          <w:sz w:val="24"/>
        </w:rPr>
        <w:t>tháng</w:t>
      </w:r>
      <w:proofErr w:type="spellEnd"/>
      <w:r w:rsidRPr="002431A3">
        <w:rPr>
          <w:i/>
          <w:sz w:val="24"/>
        </w:rPr>
        <w:t xml:space="preserve"> .... </w:t>
      </w:r>
      <w:proofErr w:type="spellStart"/>
      <w:r w:rsidRPr="002431A3">
        <w:rPr>
          <w:i/>
          <w:spacing w:val="-2"/>
          <w:sz w:val="24"/>
        </w:rPr>
        <w:t>năm</w:t>
      </w:r>
      <w:proofErr w:type="spellEnd"/>
      <w:proofErr w:type="gramStart"/>
      <w:r w:rsidRPr="002431A3">
        <w:rPr>
          <w:i/>
          <w:spacing w:val="-2"/>
          <w:sz w:val="24"/>
        </w:rPr>
        <w:t>.....</w:t>
      </w:r>
      <w:proofErr w:type="gramEnd"/>
    </w:p>
    <w:p w14:paraId="56F48FAC" w14:textId="77777777" w:rsidR="000D56C5" w:rsidRPr="002431A3" w:rsidRDefault="00462BCB" w:rsidP="000D56C5">
      <w:pPr>
        <w:spacing w:before="5" w:line="274" w:lineRule="exact"/>
        <w:ind w:left="7658" w:right="5"/>
        <w:jc w:val="center"/>
        <w:rPr>
          <w:b/>
          <w:sz w:val="24"/>
        </w:rPr>
      </w:pPr>
      <w:proofErr w:type="spellStart"/>
      <w:r w:rsidRPr="002431A3">
        <w:rPr>
          <w:b/>
          <w:sz w:val="24"/>
        </w:rPr>
        <w:t>Người</w:t>
      </w:r>
      <w:proofErr w:type="spellEnd"/>
      <w:r w:rsidRPr="002431A3">
        <w:rPr>
          <w:b/>
          <w:sz w:val="24"/>
        </w:rPr>
        <w:t xml:space="preserve"> </w:t>
      </w:r>
      <w:proofErr w:type="spellStart"/>
      <w:r w:rsidRPr="002431A3">
        <w:rPr>
          <w:b/>
          <w:sz w:val="24"/>
        </w:rPr>
        <w:t>có</w:t>
      </w:r>
      <w:proofErr w:type="spellEnd"/>
      <w:r w:rsidRPr="002431A3">
        <w:rPr>
          <w:b/>
          <w:sz w:val="24"/>
        </w:rPr>
        <w:t xml:space="preserve"> </w:t>
      </w:r>
      <w:proofErr w:type="spellStart"/>
      <w:r w:rsidRPr="002431A3">
        <w:rPr>
          <w:b/>
          <w:sz w:val="24"/>
        </w:rPr>
        <w:t>thẩm</w:t>
      </w:r>
      <w:proofErr w:type="spellEnd"/>
      <w:r w:rsidRPr="002431A3">
        <w:rPr>
          <w:b/>
          <w:sz w:val="24"/>
        </w:rPr>
        <w:t xml:space="preserve"> </w:t>
      </w:r>
      <w:proofErr w:type="spellStart"/>
      <w:r w:rsidRPr="002431A3">
        <w:rPr>
          <w:b/>
          <w:sz w:val="24"/>
        </w:rPr>
        <w:t>quyền</w:t>
      </w:r>
      <w:proofErr w:type="spellEnd"/>
    </w:p>
    <w:p w14:paraId="7F38A42E" w14:textId="77777777" w:rsidR="000D56C5" w:rsidRPr="002431A3" w:rsidRDefault="000D56C5" w:rsidP="000D56C5">
      <w:pPr>
        <w:spacing w:line="297" w:lineRule="exact"/>
        <w:ind w:left="7655" w:right="5"/>
        <w:jc w:val="center"/>
        <w:rPr>
          <w:i/>
        </w:rPr>
      </w:pPr>
      <w:r w:rsidRPr="002431A3">
        <w:rPr>
          <w:i/>
          <w:sz w:val="24"/>
        </w:rPr>
        <w:t>(</w:t>
      </w:r>
      <w:proofErr w:type="spellStart"/>
      <w:r w:rsidRPr="002431A3">
        <w:rPr>
          <w:i/>
          <w:sz w:val="24"/>
        </w:rPr>
        <w:t>Ký</w:t>
      </w:r>
      <w:proofErr w:type="spellEnd"/>
      <w:r w:rsidRPr="002431A3">
        <w:rPr>
          <w:i/>
          <w:sz w:val="24"/>
        </w:rPr>
        <w:t>,</w:t>
      </w:r>
      <w:r w:rsidRPr="002431A3">
        <w:rPr>
          <w:i/>
          <w:spacing w:val="-1"/>
          <w:sz w:val="24"/>
        </w:rPr>
        <w:t xml:space="preserve"> </w:t>
      </w:r>
      <w:proofErr w:type="spellStart"/>
      <w:r w:rsidRPr="002431A3">
        <w:rPr>
          <w:i/>
          <w:sz w:val="24"/>
        </w:rPr>
        <w:t>đóng</w:t>
      </w:r>
      <w:proofErr w:type="spellEnd"/>
      <w:r w:rsidRPr="002431A3">
        <w:rPr>
          <w:i/>
          <w:spacing w:val="-1"/>
          <w:sz w:val="24"/>
        </w:rPr>
        <w:t xml:space="preserve"> </w:t>
      </w:r>
      <w:proofErr w:type="spellStart"/>
      <w:r w:rsidRPr="002431A3">
        <w:rPr>
          <w:i/>
          <w:sz w:val="24"/>
        </w:rPr>
        <w:t>dấu</w:t>
      </w:r>
      <w:proofErr w:type="spellEnd"/>
      <w:r w:rsidRPr="002431A3">
        <w:rPr>
          <w:i/>
          <w:sz w:val="24"/>
        </w:rPr>
        <w:t>,</w:t>
      </w:r>
      <w:r w:rsidRPr="002431A3">
        <w:rPr>
          <w:i/>
          <w:spacing w:val="-1"/>
          <w:sz w:val="24"/>
        </w:rPr>
        <w:t xml:space="preserve"> </w:t>
      </w:r>
      <w:proofErr w:type="spellStart"/>
      <w:r w:rsidRPr="002431A3">
        <w:rPr>
          <w:i/>
          <w:sz w:val="24"/>
        </w:rPr>
        <w:t>ghi</w:t>
      </w:r>
      <w:proofErr w:type="spellEnd"/>
      <w:r w:rsidRPr="002431A3">
        <w:rPr>
          <w:i/>
          <w:spacing w:val="-1"/>
          <w:sz w:val="24"/>
        </w:rPr>
        <w:t xml:space="preserve"> </w:t>
      </w:r>
      <w:proofErr w:type="spellStart"/>
      <w:r w:rsidRPr="002431A3">
        <w:rPr>
          <w:i/>
          <w:sz w:val="24"/>
        </w:rPr>
        <w:t>rõ</w:t>
      </w:r>
      <w:proofErr w:type="spellEnd"/>
      <w:r w:rsidRPr="002431A3">
        <w:rPr>
          <w:i/>
          <w:spacing w:val="4"/>
          <w:sz w:val="24"/>
        </w:rPr>
        <w:t xml:space="preserve"> </w:t>
      </w:r>
      <w:proofErr w:type="spellStart"/>
      <w:r w:rsidRPr="002431A3">
        <w:rPr>
          <w:i/>
        </w:rPr>
        <w:t>họ</w:t>
      </w:r>
      <w:proofErr w:type="spellEnd"/>
      <w:r w:rsidRPr="002431A3">
        <w:rPr>
          <w:i/>
        </w:rPr>
        <w:t xml:space="preserve"> </w:t>
      </w:r>
      <w:proofErr w:type="spellStart"/>
      <w:r w:rsidRPr="002431A3">
        <w:rPr>
          <w:i/>
          <w:spacing w:val="-4"/>
        </w:rPr>
        <w:t>tên</w:t>
      </w:r>
      <w:proofErr w:type="spellEnd"/>
      <w:r w:rsidRPr="002431A3">
        <w:rPr>
          <w:i/>
          <w:spacing w:val="-4"/>
        </w:rPr>
        <w:t>)</w:t>
      </w:r>
    </w:p>
    <w:p w14:paraId="3AFF6BBA" w14:textId="77777777" w:rsidR="00E01672" w:rsidRPr="002431A3" w:rsidRDefault="00E01672">
      <w:pPr>
        <w:spacing w:after="200"/>
        <w:rPr>
          <w:b/>
          <w:sz w:val="24"/>
        </w:rPr>
      </w:pPr>
      <w:r w:rsidRPr="002431A3">
        <w:rPr>
          <w:b/>
          <w:sz w:val="24"/>
        </w:rPr>
        <w:br w:type="page"/>
      </w:r>
    </w:p>
    <w:p w14:paraId="73D49183" w14:textId="77777777" w:rsidR="00202B31" w:rsidRPr="002431A3" w:rsidRDefault="00202B31" w:rsidP="00202B31">
      <w:pPr>
        <w:spacing w:line="240" w:lineRule="auto"/>
        <w:jc w:val="center"/>
        <w:rPr>
          <w:b/>
          <w:sz w:val="28"/>
        </w:rPr>
      </w:pPr>
    </w:p>
    <w:p w14:paraId="3CDF51B7" w14:textId="77777777" w:rsidR="00504CB0" w:rsidRPr="002431A3" w:rsidRDefault="00DF7DCA" w:rsidP="00504CB0">
      <w:pPr>
        <w:tabs>
          <w:tab w:val="left" w:pos="4918"/>
          <w:tab w:val="left" w:pos="7003"/>
          <w:tab w:val="left" w:pos="7851"/>
        </w:tabs>
        <w:spacing w:line="240" w:lineRule="auto"/>
        <w:ind w:right="49"/>
        <w:rPr>
          <w:i/>
          <w:sz w:val="28"/>
          <w:szCs w:val="28"/>
        </w:rPr>
      </w:pPr>
      <w:r w:rsidRPr="002431A3">
        <w:rPr>
          <w:b/>
          <w:sz w:val="28"/>
          <w:szCs w:val="28"/>
        </w:rPr>
        <w:t>2</w:t>
      </w:r>
      <w:r w:rsidR="00504CB0" w:rsidRPr="002431A3">
        <w:rPr>
          <w:b/>
          <w:sz w:val="28"/>
          <w:szCs w:val="28"/>
        </w:rPr>
        <w:t xml:space="preserve">. </w:t>
      </w:r>
      <w:proofErr w:type="spellStart"/>
      <w:r w:rsidR="00504CB0" w:rsidRPr="002431A3">
        <w:rPr>
          <w:b/>
          <w:sz w:val="28"/>
          <w:szCs w:val="28"/>
        </w:rPr>
        <w:t>Mẫu</w:t>
      </w:r>
      <w:proofErr w:type="spellEnd"/>
      <w:r w:rsidR="00504CB0" w:rsidRPr="002431A3">
        <w:rPr>
          <w:b/>
          <w:sz w:val="28"/>
          <w:szCs w:val="28"/>
        </w:rPr>
        <w:t xml:space="preserve"> </w:t>
      </w:r>
      <w:proofErr w:type="spellStart"/>
      <w:r w:rsidR="00504CB0" w:rsidRPr="002431A3">
        <w:rPr>
          <w:b/>
          <w:sz w:val="28"/>
          <w:szCs w:val="28"/>
        </w:rPr>
        <w:t>sổ</w:t>
      </w:r>
      <w:proofErr w:type="spellEnd"/>
      <w:r w:rsidR="00504CB0" w:rsidRPr="002431A3">
        <w:rPr>
          <w:b/>
          <w:sz w:val="28"/>
          <w:szCs w:val="28"/>
        </w:rPr>
        <w:t xml:space="preserve"> </w:t>
      </w:r>
      <w:proofErr w:type="spellStart"/>
      <w:r w:rsidR="00504CB0" w:rsidRPr="002431A3">
        <w:rPr>
          <w:b/>
          <w:sz w:val="28"/>
          <w:szCs w:val="28"/>
        </w:rPr>
        <w:t>cấp</w:t>
      </w:r>
      <w:proofErr w:type="spellEnd"/>
      <w:r w:rsidR="00504CB0" w:rsidRPr="002431A3">
        <w:rPr>
          <w:b/>
          <w:sz w:val="28"/>
          <w:szCs w:val="28"/>
        </w:rPr>
        <w:t xml:space="preserve"> </w:t>
      </w:r>
      <w:proofErr w:type="spellStart"/>
      <w:r w:rsidR="00504CB0" w:rsidRPr="002431A3">
        <w:rPr>
          <w:b/>
          <w:sz w:val="28"/>
          <w:szCs w:val="28"/>
        </w:rPr>
        <w:t>chứng</w:t>
      </w:r>
      <w:proofErr w:type="spellEnd"/>
      <w:r w:rsidR="00504CB0" w:rsidRPr="002431A3">
        <w:rPr>
          <w:b/>
          <w:sz w:val="28"/>
          <w:szCs w:val="28"/>
        </w:rPr>
        <w:t xml:space="preserve"> </w:t>
      </w:r>
      <w:proofErr w:type="spellStart"/>
      <w:r w:rsidR="00504CB0" w:rsidRPr="002431A3">
        <w:rPr>
          <w:b/>
          <w:sz w:val="28"/>
          <w:szCs w:val="28"/>
        </w:rPr>
        <w:t>chỉ</w:t>
      </w:r>
      <w:proofErr w:type="spellEnd"/>
    </w:p>
    <w:p w14:paraId="5E4EAE86" w14:textId="77777777" w:rsidR="00504CB0" w:rsidRPr="002431A3" w:rsidRDefault="00504CB0" w:rsidP="00504CB0">
      <w:pPr>
        <w:ind w:left="424"/>
        <w:rPr>
          <w:b/>
          <w:sz w:val="24"/>
        </w:rPr>
      </w:pPr>
    </w:p>
    <w:p w14:paraId="0B8A2ABE" w14:textId="77777777" w:rsidR="00504CB0" w:rsidRPr="002431A3" w:rsidRDefault="00504CB0" w:rsidP="00504CB0">
      <w:pPr>
        <w:ind w:left="424"/>
        <w:rPr>
          <w:b/>
          <w:sz w:val="24"/>
        </w:rPr>
      </w:pPr>
      <w:r w:rsidRPr="002431A3">
        <w:rPr>
          <w:b/>
          <w:sz w:val="24"/>
        </w:rPr>
        <w:t>TRƯỜNG</w:t>
      </w:r>
      <w:r w:rsidRPr="002431A3">
        <w:rPr>
          <w:b/>
          <w:spacing w:val="-4"/>
          <w:sz w:val="24"/>
        </w:rPr>
        <w:t xml:space="preserve"> </w:t>
      </w:r>
      <w:r w:rsidRPr="002431A3">
        <w:rPr>
          <w:b/>
          <w:sz w:val="24"/>
        </w:rPr>
        <w:t>ĐẠI</w:t>
      </w:r>
      <w:r w:rsidRPr="002431A3">
        <w:rPr>
          <w:b/>
          <w:spacing w:val="-2"/>
          <w:sz w:val="24"/>
        </w:rPr>
        <w:t xml:space="preserve"> </w:t>
      </w:r>
      <w:r w:rsidRPr="002431A3">
        <w:rPr>
          <w:b/>
          <w:sz w:val="24"/>
        </w:rPr>
        <w:t>HỌC</w:t>
      </w:r>
      <w:r w:rsidRPr="002431A3">
        <w:rPr>
          <w:b/>
          <w:spacing w:val="-2"/>
          <w:sz w:val="24"/>
        </w:rPr>
        <w:t xml:space="preserve"> </w:t>
      </w:r>
      <w:r w:rsidRPr="002431A3">
        <w:rPr>
          <w:b/>
          <w:sz w:val="24"/>
        </w:rPr>
        <w:t>TÂN</w:t>
      </w:r>
      <w:r w:rsidRPr="002431A3">
        <w:rPr>
          <w:b/>
          <w:spacing w:val="-1"/>
          <w:sz w:val="24"/>
        </w:rPr>
        <w:t xml:space="preserve"> </w:t>
      </w:r>
      <w:r w:rsidRPr="002431A3">
        <w:rPr>
          <w:b/>
          <w:spacing w:val="-4"/>
          <w:sz w:val="24"/>
        </w:rPr>
        <w:t>TRÀO</w:t>
      </w:r>
    </w:p>
    <w:p w14:paraId="4E966941" w14:textId="77777777" w:rsidR="00504CB0" w:rsidRPr="002431A3" w:rsidRDefault="00504CB0" w:rsidP="00504CB0">
      <w:pPr>
        <w:pStyle w:val="BodyText"/>
        <w:spacing w:before="101"/>
        <w:rPr>
          <w:b/>
          <w:sz w:val="24"/>
        </w:rPr>
      </w:pPr>
    </w:p>
    <w:p w14:paraId="7B50BF39" w14:textId="77777777" w:rsidR="00504CB0" w:rsidRPr="002431A3" w:rsidRDefault="00504CB0" w:rsidP="00504CB0">
      <w:pPr>
        <w:tabs>
          <w:tab w:val="left" w:leader="dot" w:pos="4856"/>
        </w:tabs>
        <w:jc w:val="center"/>
        <w:rPr>
          <w:b/>
          <w:sz w:val="24"/>
        </w:rPr>
      </w:pPr>
      <w:r w:rsidRPr="002431A3">
        <w:rPr>
          <w:b/>
          <w:sz w:val="24"/>
        </w:rPr>
        <w:t>SỔ GỐC CẤP CHỨNG CHỈ</w:t>
      </w:r>
      <w:r w:rsidRPr="002431A3">
        <w:rPr>
          <w:b/>
          <w:spacing w:val="-4"/>
          <w:sz w:val="24"/>
        </w:rPr>
        <w:t xml:space="preserve">……… </w:t>
      </w:r>
      <w:r w:rsidRPr="002431A3">
        <w:rPr>
          <w:b/>
          <w:sz w:val="24"/>
        </w:rPr>
        <w:t>(</w:t>
      </w:r>
      <w:proofErr w:type="spellStart"/>
      <w:r w:rsidRPr="002431A3">
        <w:rPr>
          <w:b/>
          <w:sz w:val="24"/>
        </w:rPr>
        <w:t>tên</w:t>
      </w:r>
      <w:proofErr w:type="spellEnd"/>
      <w:r w:rsidRPr="002431A3">
        <w:rPr>
          <w:b/>
          <w:sz w:val="24"/>
        </w:rPr>
        <w:t xml:space="preserve"> </w:t>
      </w:r>
      <w:proofErr w:type="spellStart"/>
      <w:r w:rsidRPr="002431A3">
        <w:rPr>
          <w:b/>
          <w:sz w:val="24"/>
        </w:rPr>
        <w:t>từng</w:t>
      </w:r>
      <w:proofErr w:type="spellEnd"/>
      <w:r w:rsidRPr="002431A3">
        <w:rPr>
          <w:b/>
          <w:sz w:val="24"/>
        </w:rPr>
        <w:t xml:space="preserve"> </w:t>
      </w:r>
      <w:proofErr w:type="spellStart"/>
      <w:r w:rsidRPr="002431A3">
        <w:rPr>
          <w:b/>
          <w:sz w:val="24"/>
        </w:rPr>
        <w:t>loại</w:t>
      </w:r>
      <w:proofErr w:type="spellEnd"/>
      <w:r w:rsidRPr="002431A3">
        <w:rPr>
          <w:b/>
          <w:sz w:val="24"/>
        </w:rPr>
        <w:t xml:space="preserve"> </w:t>
      </w:r>
      <w:proofErr w:type="spellStart"/>
      <w:r w:rsidR="00315F78" w:rsidRPr="002431A3">
        <w:rPr>
          <w:b/>
          <w:sz w:val="24"/>
        </w:rPr>
        <w:t>chứng</w:t>
      </w:r>
      <w:proofErr w:type="spellEnd"/>
      <w:r w:rsidR="00315F78" w:rsidRPr="002431A3">
        <w:rPr>
          <w:b/>
          <w:sz w:val="24"/>
        </w:rPr>
        <w:t xml:space="preserve"> </w:t>
      </w:r>
      <w:proofErr w:type="spellStart"/>
      <w:r w:rsidR="00315F78" w:rsidRPr="002431A3">
        <w:rPr>
          <w:b/>
          <w:sz w:val="24"/>
        </w:rPr>
        <w:t>chỉ</w:t>
      </w:r>
      <w:proofErr w:type="spellEnd"/>
      <w:r w:rsidR="00315F78" w:rsidRPr="002431A3">
        <w:rPr>
          <w:b/>
          <w:sz w:val="24"/>
        </w:rPr>
        <w:t>)</w:t>
      </w:r>
    </w:p>
    <w:p w14:paraId="63C4DB07" w14:textId="77777777" w:rsidR="00DF7DCA" w:rsidRPr="002431A3" w:rsidRDefault="00DF7DCA" w:rsidP="00DF7DCA">
      <w:pPr>
        <w:spacing w:before="120" w:line="240" w:lineRule="auto"/>
        <w:ind w:left="284"/>
        <w:rPr>
          <w:spacing w:val="-2"/>
          <w:sz w:val="24"/>
        </w:rPr>
      </w:pPr>
      <w:proofErr w:type="spellStart"/>
      <w:r w:rsidRPr="002431A3">
        <w:rPr>
          <w:sz w:val="24"/>
        </w:rPr>
        <w:t>Tên</w:t>
      </w:r>
      <w:proofErr w:type="spellEnd"/>
      <w:r w:rsidRPr="002431A3">
        <w:rPr>
          <w:sz w:val="24"/>
        </w:rPr>
        <w:t xml:space="preserve"> </w:t>
      </w:r>
      <w:proofErr w:type="spellStart"/>
      <w:r w:rsidRPr="002431A3">
        <w:rPr>
          <w:sz w:val="24"/>
        </w:rPr>
        <w:t>cơ</w:t>
      </w:r>
      <w:proofErr w:type="spellEnd"/>
      <w:r w:rsidRPr="002431A3">
        <w:rPr>
          <w:sz w:val="24"/>
        </w:rPr>
        <w:t xml:space="preserve"> </w:t>
      </w:r>
      <w:proofErr w:type="spellStart"/>
      <w:r w:rsidRPr="002431A3">
        <w:rPr>
          <w:sz w:val="24"/>
        </w:rPr>
        <w:t>quan</w:t>
      </w:r>
      <w:proofErr w:type="spellEnd"/>
      <w:r w:rsidRPr="002431A3">
        <w:rPr>
          <w:sz w:val="24"/>
        </w:rPr>
        <w:t xml:space="preserve"> </w:t>
      </w:r>
      <w:proofErr w:type="spellStart"/>
      <w:r w:rsidRPr="002431A3">
        <w:rPr>
          <w:sz w:val="24"/>
        </w:rPr>
        <w:t>cấp</w:t>
      </w:r>
      <w:proofErr w:type="spellEnd"/>
      <w:r w:rsidRPr="002431A3">
        <w:rPr>
          <w:sz w:val="24"/>
        </w:rPr>
        <w:t xml:space="preserve"> </w:t>
      </w:r>
      <w:proofErr w:type="spellStart"/>
      <w:r w:rsidRPr="002431A3">
        <w:rPr>
          <w:sz w:val="24"/>
        </w:rPr>
        <w:t>chứng</w:t>
      </w:r>
      <w:proofErr w:type="spellEnd"/>
      <w:r w:rsidRPr="002431A3">
        <w:rPr>
          <w:sz w:val="24"/>
        </w:rPr>
        <w:t xml:space="preserve"> </w:t>
      </w:r>
      <w:proofErr w:type="spellStart"/>
      <w:r w:rsidRPr="002431A3">
        <w:rPr>
          <w:sz w:val="24"/>
        </w:rPr>
        <w:t>chỉ</w:t>
      </w:r>
      <w:proofErr w:type="spellEnd"/>
      <w:r w:rsidRPr="002431A3">
        <w:rPr>
          <w:sz w:val="24"/>
        </w:rPr>
        <w:t>:</w:t>
      </w:r>
      <w:r w:rsidRPr="002431A3">
        <w:rPr>
          <w:spacing w:val="-13"/>
          <w:sz w:val="24"/>
        </w:rPr>
        <w:t xml:space="preserve"> </w:t>
      </w:r>
      <w:r w:rsidRPr="002431A3">
        <w:rPr>
          <w:spacing w:val="-2"/>
          <w:sz w:val="24"/>
        </w:rPr>
        <w:t>..................................................................................................................</w:t>
      </w:r>
    </w:p>
    <w:p w14:paraId="121375FC" w14:textId="77777777" w:rsidR="00DF7DCA" w:rsidRPr="002431A3" w:rsidRDefault="00DF7DCA" w:rsidP="00DF7DCA">
      <w:pPr>
        <w:spacing w:before="120" w:line="240" w:lineRule="auto"/>
        <w:ind w:left="284"/>
        <w:rPr>
          <w:spacing w:val="-2"/>
          <w:sz w:val="24"/>
        </w:rPr>
      </w:pPr>
      <w:proofErr w:type="spellStart"/>
      <w:r w:rsidRPr="002431A3">
        <w:rPr>
          <w:spacing w:val="-2"/>
          <w:sz w:val="24"/>
        </w:rPr>
        <w:t>Chương</w:t>
      </w:r>
      <w:proofErr w:type="spellEnd"/>
      <w:r w:rsidRPr="002431A3">
        <w:rPr>
          <w:spacing w:val="-2"/>
          <w:sz w:val="24"/>
        </w:rPr>
        <w:t xml:space="preserve"> </w:t>
      </w:r>
      <w:proofErr w:type="spellStart"/>
      <w:r w:rsidRPr="002431A3">
        <w:rPr>
          <w:spacing w:val="-2"/>
          <w:sz w:val="24"/>
        </w:rPr>
        <w:t>trình</w:t>
      </w:r>
      <w:proofErr w:type="spellEnd"/>
      <w:r w:rsidRPr="002431A3">
        <w:rPr>
          <w:spacing w:val="-2"/>
          <w:sz w:val="24"/>
        </w:rPr>
        <w:t xml:space="preserve"> </w:t>
      </w:r>
      <w:proofErr w:type="spellStart"/>
      <w:r w:rsidRPr="002431A3">
        <w:rPr>
          <w:spacing w:val="-2"/>
          <w:sz w:val="24"/>
        </w:rPr>
        <w:t>đào</w:t>
      </w:r>
      <w:proofErr w:type="spellEnd"/>
      <w:r w:rsidRPr="002431A3">
        <w:rPr>
          <w:spacing w:val="-2"/>
          <w:sz w:val="24"/>
        </w:rPr>
        <w:t xml:space="preserve"> </w:t>
      </w:r>
      <w:proofErr w:type="spellStart"/>
      <w:r w:rsidRPr="002431A3">
        <w:rPr>
          <w:spacing w:val="-2"/>
          <w:sz w:val="24"/>
        </w:rPr>
        <w:t>tạo</w:t>
      </w:r>
      <w:proofErr w:type="spellEnd"/>
      <w:r w:rsidRPr="002431A3">
        <w:rPr>
          <w:spacing w:val="-2"/>
          <w:sz w:val="24"/>
        </w:rPr>
        <w:t>: …………………………………………………………………………………</w:t>
      </w:r>
    </w:p>
    <w:p w14:paraId="0FA2013E" w14:textId="77777777" w:rsidR="00DF7DCA" w:rsidRPr="002431A3" w:rsidRDefault="00DF7DCA" w:rsidP="00DF7DCA">
      <w:pPr>
        <w:spacing w:before="120" w:line="240" w:lineRule="auto"/>
        <w:ind w:left="284"/>
        <w:rPr>
          <w:spacing w:val="-2"/>
          <w:sz w:val="24"/>
        </w:rPr>
      </w:pPr>
      <w:proofErr w:type="spellStart"/>
      <w:r w:rsidRPr="002431A3">
        <w:rPr>
          <w:spacing w:val="-2"/>
          <w:sz w:val="24"/>
        </w:rPr>
        <w:t>Hội</w:t>
      </w:r>
      <w:proofErr w:type="spellEnd"/>
      <w:r w:rsidRPr="002431A3">
        <w:rPr>
          <w:spacing w:val="-2"/>
          <w:sz w:val="24"/>
        </w:rPr>
        <w:t xml:space="preserve"> </w:t>
      </w:r>
      <w:proofErr w:type="spellStart"/>
      <w:r w:rsidRPr="002431A3">
        <w:rPr>
          <w:spacing w:val="-2"/>
          <w:sz w:val="24"/>
        </w:rPr>
        <w:t>đồng</w:t>
      </w:r>
      <w:proofErr w:type="spellEnd"/>
      <w:r w:rsidRPr="002431A3">
        <w:rPr>
          <w:spacing w:val="-2"/>
          <w:sz w:val="24"/>
        </w:rPr>
        <w:t xml:space="preserve"> </w:t>
      </w:r>
      <w:proofErr w:type="spellStart"/>
      <w:r w:rsidRPr="002431A3">
        <w:rPr>
          <w:spacing w:val="-2"/>
          <w:sz w:val="24"/>
        </w:rPr>
        <w:t>thi</w:t>
      </w:r>
      <w:proofErr w:type="spellEnd"/>
      <w:r w:rsidRPr="002431A3">
        <w:rPr>
          <w:spacing w:val="-2"/>
          <w:sz w:val="24"/>
        </w:rPr>
        <w:t>: ……………………………………………………………………………………………</w:t>
      </w:r>
    </w:p>
    <w:p w14:paraId="55165FF2" w14:textId="77777777" w:rsidR="00DF7DCA" w:rsidRPr="002431A3" w:rsidRDefault="00DF7DCA" w:rsidP="00DF7DCA">
      <w:pPr>
        <w:pStyle w:val="BodyText"/>
        <w:spacing w:before="120" w:after="0" w:line="240" w:lineRule="auto"/>
        <w:ind w:firstLine="284"/>
      </w:pPr>
      <w:proofErr w:type="spellStart"/>
      <w:r w:rsidRPr="002431A3">
        <w:t>Thời</w:t>
      </w:r>
      <w:proofErr w:type="spellEnd"/>
      <w:r w:rsidRPr="002431A3">
        <w:t xml:space="preserve"> </w:t>
      </w:r>
      <w:proofErr w:type="spellStart"/>
      <w:r w:rsidRPr="002431A3">
        <w:t>gian</w:t>
      </w:r>
      <w:proofErr w:type="spellEnd"/>
      <w:r w:rsidRPr="002431A3">
        <w:t xml:space="preserve"> </w:t>
      </w:r>
      <w:proofErr w:type="spellStart"/>
      <w:r w:rsidRPr="002431A3">
        <w:t>đào</w:t>
      </w:r>
      <w:proofErr w:type="spellEnd"/>
      <w:r w:rsidRPr="002431A3">
        <w:t xml:space="preserve"> </w:t>
      </w:r>
      <w:proofErr w:type="spellStart"/>
      <w:r w:rsidRPr="002431A3">
        <w:t>tạo</w:t>
      </w:r>
      <w:proofErr w:type="spellEnd"/>
      <w:r w:rsidRPr="002431A3">
        <w:t xml:space="preserve">, </w:t>
      </w:r>
      <w:proofErr w:type="spellStart"/>
      <w:r w:rsidRPr="002431A3">
        <w:t>bồi</w:t>
      </w:r>
      <w:proofErr w:type="spellEnd"/>
      <w:r w:rsidRPr="002431A3">
        <w:t xml:space="preserve"> </w:t>
      </w:r>
      <w:proofErr w:type="spellStart"/>
      <w:r w:rsidRPr="002431A3">
        <w:t>dưỡng</w:t>
      </w:r>
      <w:proofErr w:type="spellEnd"/>
      <w:r w:rsidRPr="002431A3">
        <w:t xml:space="preserve">: .................................................................. </w:t>
      </w:r>
    </w:p>
    <w:p w14:paraId="566B9823" w14:textId="77777777" w:rsidR="00DF7DCA" w:rsidRPr="002431A3" w:rsidRDefault="00DF7DCA" w:rsidP="00DF7DCA">
      <w:pPr>
        <w:pStyle w:val="BodyText"/>
        <w:spacing w:before="120" w:line="240" w:lineRule="auto"/>
        <w:ind w:firstLine="284"/>
      </w:pPr>
      <w:proofErr w:type="spellStart"/>
      <w:r w:rsidRPr="002431A3">
        <w:t>Quyết</w:t>
      </w:r>
      <w:proofErr w:type="spellEnd"/>
      <w:r w:rsidRPr="002431A3">
        <w:t xml:space="preserve"> </w:t>
      </w:r>
      <w:proofErr w:type="spellStart"/>
      <w:r w:rsidRPr="002431A3">
        <w:t>định</w:t>
      </w:r>
      <w:proofErr w:type="spellEnd"/>
      <w:r w:rsidRPr="002431A3">
        <w:t xml:space="preserve"> </w:t>
      </w:r>
      <w:proofErr w:type="spellStart"/>
      <w:r w:rsidRPr="002431A3">
        <w:t>công</w:t>
      </w:r>
      <w:proofErr w:type="spellEnd"/>
      <w:r w:rsidRPr="002431A3">
        <w:t xml:space="preserve"> </w:t>
      </w:r>
      <w:proofErr w:type="spellStart"/>
      <w:r w:rsidRPr="002431A3">
        <w:t>nhận</w:t>
      </w:r>
      <w:proofErr w:type="spellEnd"/>
      <w:r w:rsidRPr="002431A3">
        <w:t xml:space="preserve"> </w:t>
      </w:r>
      <w:proofErr w:type="spellStart"/>
      <w:r w:rsidRPr="002431A3">
        <w:t>kết</w:t>
      </w:r>
      <w:proofErr w:type="spellEnd"/>
      <w:r w:rsidRPr="002431A3">
        <w:t xml:space="preserve"> quả </w:t>
      </w:r>
      <w:proofErr w:type="spellStart"/>
      <w:r w:rsidRPr="002431A3">
        <w:t>thi</w:t>
      </w:r>
      <w:proofErr w:type="spellEnd"/>
      <w:r w:rsidRPr="002431A3">
        <w:t xml:space="preserve"> </w:t>
      </w:r>
      <w:proofErr w:type="spellStart"/>
      <w:r w:rsidRPr="002431A3">
        <w:t>số</w:t>
      </w:r>
      <w:proofErr w:type="spellEnd"/>
      <w:r w:rsidRPr="002431A3">
        <w:t xml:space="preserve"> .... </w:t>
      </w:r>
      <w:proofErr w:type="spellStart"/>
      <w:r w:rsidRPr="002431A3">
        <w:t>ngày</w:t>
      </w:r>
      <w:proofErr w:type="spellEnd"/>
      <w:r w:rsidRPr="002431A3">
        <w:t xml:space="preserve"> .... </w:t>
      </w:r>
      <w:proofErr w:type="spellStart"/>
      <w:r w:rsidRPr="002431A3">
        <w:t>tháng</w:t>
      </w:r>
      <w:proofErr w:type="spellEnd"/>
      <w:r w:rsidRPr="002431A3">
        <w:t xml:space="preserve"> .... </w:t>
      </w:r>
      <w:proofErr w:type="spellStart"/>
      <w:r w:rsidRPr="002431A3">
        <w:t>năm</w:t>
      </w:r>
      <w:proofErr w:type="spellEnd"/>
      <w:r w:rsidRPr="002431A3">
        <w:t xml:space="preserve"> ..................</w:t>
      </w:r>
    </w:p>
    <w:p w14:paraId="78B84CA8" w14:textId="77777777" w:rsidR="00462BCB" w:rsidRPr="002431A3" w:rsidRDefault="00462BCB" w:rsidP="00DF7DCA">
      <w:pPr>
        <w:pStyle w:val="BodyText"/>
        <w:spacing w:before="120" w:line="240" w:lineRule="auto"/>
        <w:ind w:firstLine="284"/>
        <w:rPr>
          <w:sz w:val="11"/>
        </w:rPr>
      </w:pPr>
      <w:proofErr w:type="spellStart"/>
      <w:r w:rsidRPr="002431A3">
        <w:t>Ngày</w:t>
      </w:r>
      <w:proofErr w:type="spellEnd"/>
      <w:r w:rsidRPr="002431A3">
        <w:t xml:space="preserve"> </w:t>
      </w:r>
      <w:proofErr w:type="spellStart"/>
      <w:proofErr w:type="gramStart"/>
      <w:r w:rsidRPr="002431A3">
        <w:t>cấp</w:t>
      </w:r>
      <w:proofErr w:type="spellEnd"/>
      <w:r w:rsidRPr="002431A3">
        <w:t>:</w:t>
      </w:r>
      <w:r w:rsidR="00315F78" w:rsidRPr="002431A3">
        <w:t>…</w:t>
      </w:r>
      <w:proofErr w:type="gramEnd"/>
      <w:r w:rsidR="00315F78" w:rsidRPr="002431A3">
        <w:t>……………………</w:t>
      </w:r>
    </w:p>
    <w:tbl>
      <w:tblPr>
        <w:tblW w:w="14617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1947"/>
        <w:gridCol w:w="1140"/>
        <w:gridCol w:w="1133"/>
        <w:gridCol w:w="1133"/>
        <w:gridCol w:w="1086"/>
        <w:gridCol w:w="1085"/>
        <w:gridCol w:w="1198"/>
        <w:gridCol w:w="1007"/>
        <w:gridCol w:w="1007"/>
        <w:gridCol w:w="1251"/>
        <w:gridCol w:w="1313"/>
        <w:gridCol w:w="712"/>
      </w:tblGrid>
      <w:tr w:rsidR="00DF7DCA" w:rsidRPr="002431A3" w14:paraId="758538A1" w14:textId="77777777" w:rsidTr="00FC283C">
        <w:trPr>
          <w:trHeight w:val="902"/>
        </w:trPr>
        <w:tc>
          <w:tcPr>
            <w:tcW w:w="605" w:type="dxa"/>
            <w:vAlign w:val="center"/>
          </w:tcPr>
          <w:p w14:paraId="5161AFFB" w14:textId="77777777" w:rsidR="00DF7DCA" w:rsidRPr="002431A3" w:rsidRDefault="00DF7DCA" w:rsidP="00FC283C">
            <w:pPr>
              <w:pStyle w:val="TableParagraph"/>
              <w:spacing w:before="167"/>
              <w:ind w:left="156" w:right="135" w:firstLine="19"/>
              <w:jc w:val="center"/>
              <w:rPr>
                <w:sz w:val="24"/>
              </w:rPr>
            </w:pPr>
            <w:proofErr w:type="spellStart"/>
            <w:r w:rsidRPr="002431A3">
              <w:rPr>
                <w:spacing w:val="-6"/>
                <w:sz w:val="24"/>
              </w:rPr>
              <w:t>Số</w:t>
            </w:r>
            <w:proofErr w:type="spellEnd"/>
            <w:r w:rsidRPr="002431A3">
              <w:rPr>
                <w:spacing w:val="-6"/>
                <w:sz w:val="24"/>
              </w:rPr>
              <w:t xml:space="preserve"> </w:t>
            </w:r>
            <w:r w:rsidRPr="002431A3">
              <w:rPr>
                <w:spacing w:val="-5"/>
                <w:sz w:val="24"/>
              </w:rPr>
              <w:t>TT</w:t>
            </w:r>
          </w:p>
        </w:tc>
        <w:tc>
          <w:tcPr>
            <w:tcW w:w="1947" w:type="dxa"/>
          </w:tcPr>
          <w:p w14:paraId="2BA92034" w14:textId="77777777" w:rsidR="00DF7DCA" w:rsidRPr="002431A3" w:rsidRDefault="00DF7DCA" w:rsidP="00FC283C">
            <w:pPr>
              <w:pStyle w:val="TableParagraph"/>
              <w:spacing w:before="167"/>
              <w:ind w:left="86" w:right="73" w:firstLine="19"/>
              <w:jc w:val="center"/>
              <w:rPr>
                <w:sz w:val="24"/>
              </w:rPr>
            </w:pPr>
            <w:proofErr w:type="spellStart"/>
            <w:r w:rsidRPr="002431A3">
              <w:rPr>
                <w:sz w:val="24"/>
              </w:rPr>
              <w:t>Số</w:t>
            </w:r>
            <w:proofErr w:type="spellEnd"/>
            <w:r w:rsidRPr="002431A3">
              <w:rPr>
                <w:sz w:val="24"/>
              </w:rPr>
              <w:t xml:space="preserve"> </w:t>
            </w:r>
            <w:proofErr w:type="spellStart"/>
            <w:r w:rsidRPr="002431A3">
              <w:rPr>
                <w:sz w:val="24"/>
              </w:rPr>
              <w:t>định</w:t>
            </w:r>
            <w:proofErr w:type="spellEnd"/>
            <w:r w:rsidRPr="002431A3">
              <w:rPr>
                <w:sz w:val="24"/>
              </w:rPr>
              <w:t xml:space="preserve"> </w:t>
            </w:r>
            <w:proofErr w:type="spellStart"/>
            <w:r w:rsidRPr="002431A3">
              <w:rPr>
                <w:sz w:val="24"/>
              </w:rPr>
              <w:t>danh</w:t>
            </w:r>
            <w:proofErr w:type="spellEnd"/>
            <w:r w:rsidRPr="002431A3">
              <w:rPr>
                <w:sz w:val="24"/>
              </w:rPr>
              <w:t xml:space="preserve"> </w:t>
            </w:r>
            <w:proofErr w:type="spellStart"/>
            <w:r w:rsidRPr="002431A3">
              <w:rPr>
                <w:sz w:val="24"/>
              </w:rPr>
              <w:t>cá</w:t>
            </w:r>
            <w:proofErr w:type="spellEnd"/>
            <w:r w:rsidRPr="002431A3">
              <w:rPr>
                <w:sz w:val="24"/>
              </w:rPr>
              <w:t xml:space="preserve"> </w:t>
            </w:r>
            <w:proofErr w:type="spellStart"/>
            <w:r w:rsidRPr="002431A3">
              <w:rPr>
                <w:sz w:val="24"/>
              </w:rPr>
              <w:t>nhân</w:t>
            </w:r>
            <w:proofErr w:type="spellEnd"/>
          </w:p>
        </w:tc>
        <w:tc>
          <w:tcPr>
            <w:tcW w:w="1140" w:type="dxa"/>
            <w:vAlign w:val="center"/>
          </w:tcPr>
          <w:p w14:paraId="12453393" w14:textId="77777777" w:rsidR="00DF7DCA" w:rsidRPr="002431A3" w:rsidRDefault="00DF7DCA" w:rsidP="00FC283C">
            <w:pPr>
              <w:pStyle w:val="TableParagraph"/>
              <w:spacing w:before="167"/>
              <w:ind w:left="86" w:right="73" w:firstLine="19"/>
              <w:jc w:val="center"/>
              <w:rPr>
                <w:sz w:val="24"/>
              </w:rPr>
            </w:pPr>
            <w:proofErr w:type="spellStart"/>
            <w:r w:rsidRPr="002431A3">
              <w:rPr>
                <w:sz w:val="24"/>
              </w:rPr>
              <w:t>Họ</w:t>
            </w:r>
            <w:proofErr w:type="spellEnd"/>
            <w:r w:rsidRPr="002431A3">
              <w:rPr>
                <w:spacing w:val="-10"/>
                <w:sz w:val="24"/>
              </w:rPr>
              <w:t xml:space="preserve"> </w:t>
            </w:r>
            <w:proofErr w:type="spellStart"/>
            <w:r w:rsidRPr="002431A3">
              <w:rPr>
                <w:sz w:val="24"/>
              </w:rPr>
              <w:t>và</w:t>
            </w:r>
            <w:proofErr w:type="spellEnd"/>
            <w:r w:rsidRPr="002431A3">
              <w:rPr>
                <w:spacing w:val="-12"/>
                <w:sz w:val="24"/>
              </w:rPr>
              <w:t xml:space="preserve"> </w:t>
            </w:r>
            <w:proofErr w:type="spellStart"/>
            <w:r w:rsidRPr="002431A3">
              <w:rPr>
                <w:sz w:val="24"/>
              </w:rPr>
              <w:t>tên</w:t>
            </w:r>
            <w:proofErr w:type="spellEnd"/>
            <w:r w:rsidRPr="002431A3">
              <w:rPr>
                <w:sz w:val="24"/>
              </w:rPr>
              <w:t xml:space="preserve"> </w:t>
            </w:r>
          </w:p>
        </w:tc>
        <w:tc>
          <w:tcPr>
            <w:tcW w:w="1133" w:type="dxa"/>
          </w:tcPr>
          <w:p w14:paraId="03D8493A" w14:textId="77777777" w:rsidR="00DF7DCA" w:rsidRPr="002431A3" w:rsidRDefault="00DF7DCA" w:rsidP="00FC283C">
            <w:pPr>
              <w:pStyle w:val="TableParagraph"/>
              <w:spacing w:before="30"/>
              <w:ind w:left="64" w:right="51" w:firstLine="3"/>
              <w:jc w:val="center"/>
              <w:rPr>
                <w:spacing w:val="-4"/>
                <w:sz w:val="24"/>
              </w:rPr>
            </w:pPr>
            <w:proofErr w:type="spellStart"/>
            <w:r w:rsidRPr="002431A3">
              <w:rPr>
                <w:spacing w:val="-4"/>
                <w:sz w:val="24"/>
              </w:rPr>
              <w:t>Ngày</w:t>
            </w:r>
            <w:proofErr w:type="spellEnd"/>
            <w:r w:rsidRPr="002431A3">
              <w:rPr>
                <w:spacing w:val="-4"/>
                <w:sz w:val="24"/>
              </w:rPr>
              <w:t xml:space="preserve"> </w:t>
            </w:r>
            <w:proofErr w:type="spellStart"/>
            <w:r w:rsidRPr="002431A3">
              <w:rPr>
                <w:sz w:val="24"/>
              </w:rPr>
              <w:t>tháng</w:t>
            </w:r>
            <w:proofErr w:type="spellEnd"/>
            <w:r w:rsidRPr="002431A3">
              <w:rPr>
                <w:spacing w:val="-15"/>
                <w:sz w:val="24"/>
              </w:rPr>
              <w:t xml:space="preserve"> </w:t>
            </w:r>
            <w:proofErr w:type="spellStart"/>
            <w:r w:rsidRPr="002431A3">
              <w:rPr>
                <w:sz w:val="24"/>
              </w:rPr>
              <w:t>năm</w:t>
            </w:r>
            <w:proofErr w:type="spellEnd"/>
            <w:r w:rsidRPr="002431A3">
              <w:rPr>
                <w:sz w:val="24"/>
              </w:rPr>
              <w:t xml:space="preserve"> </w:t>
            </w:r>
            <w:proofErr w:type="spellStart"/>
            <w:r w:rsidRPr="002431A3">
              <w:rPr>
                <w:spacing w:val="-4"/>
                <w:sz w:val="24"/>
              </w:rPr>
              <w:t>sinh</w:t>
            </w:r>
            <w:proofErr w:type="spellEnd"/>
          </w:p>
        </w:tc>
        <w:tc>
          <w:tcPr>
            <w:tcW w:w="1133" w:type="dxa"/>
            <w:vAlign w:val="center"/>
          </w:tcPr>
          <w:p w14:paraId="1B7DD9BD" w14:textId="77777777" w:rsidR="00DF7DCA" w:rsidRPr="002431A3" w:rsidRDefault="00DF7DCA" w:rsidP="00FC283C">
            <w:pPr>
              <w:pStyle w:val="TableParagraph"/>
              <w:spacing w:before="30"/>
              <w:ind w:left="64" w:right="51" w:firstLine="3"/>
              <w:jc w:val="center"/>
              <w:rPr>
                <w:sz w:val="24"/>
              </w:rPr>
            </w:pPr>
            <w:proofErr w:type="spellStart"/>
            <w:r w:rsidRPr="002431A3">
              <w:rPr>
                <w:spacing w:val="-4"/>
                <w:sz w:val="24"/>
              </w:rPr>
              <w:t>Nơi</w:t>
            </w:r>
            <w:proofErr w:type="spellEnd"/>
            <w:r w:rsidRPr="002431A3">
              <w:rPr>
                <w:spacing w:val="-4"/>
                <w:sz w:val="24"/>
              </w:rPr>
              <w:t xml:space="preserve"> </w:t>
            </w:r>
            <w:proofErr w:type="spellStart"/>
            <w:r w:rsidRPr="002431A3">
              <w:rPr>
                <w:spacing w:val="-4"/>
                <w:sz w:val="24"/>
              </w:rPr>
              <w:t>sinh</w:t>
            </w:r>
            <w:proofErr w:type="spellEnd"/>
          </w:p>
        </w:tc>
        <w:tc>
          <w:tcPr>
            <w:tcW w:w="1086" w:type="dxa"/>
            <w:vAlign w:val="center"/>
          </w:tcPr>
          <w:p w14:paraId="4616ECD2" w14:textId="77777777" w:rsidR="00DF7DCA" w:rsidRPr="002431A3" w:rsidRDefault="00DF7DCA" w:rsidP="00FC283C">
            <w:pPr>
              <w:pStyle w:val="TableParagraph"/>
              <w:spacing w:before="167"/>
              <w:ind w:left="177" w:firstLine="40"/>
              <w:jc w:val="center"/>
              <w:rPr>
                <w:sz w:val="24"/>
              </w:rPr>
            </w:pPr>
            <w:proofErr w:type="spellStart"/>
            <w:r w:rsidRPr="002431A3">
              <w:rPr>
                <w:spacing w:val="-2"/>
                <w:sz w:val="24"/>
              </w:rPr>
              <w:t>Giới</w:t>
            </w:r>
            <w:proofErr w:type="spellEnd"/>
            <w:r w:rsidRPr="002431A3">
              <w:rPr>
                <w:spacing w:val="-2"/>
                <w:sz w:val="24"/>
              </w:rPr>
              <w:t xml:space="preserve"> </w:t>
            </w:r>
            <w:proofErr w:type="spellStart"/>
            <w:r w:rsidRPr="002431A3">
              <w:rPr>
                <w:spacing w:val="-2"/>
                <w:sz w:val="24"/>
              </w:rPr>
              <w:t>tính</w:t>
            </w:r>
            <w:proofErr w:type="spellEnd"/>
          </w:p>
        </w:tc>
        <w:tc>
          <w:tcPr>
            <w:tcW w:w="1085" w:type="dxa"/>
            <w:vAlign w:val="center"/>
          </w:tcPr>
          <w:p w14:paraId="788800DD" w14:textId="77777777" w:rsidR="00DF7DCA" w:rsidRPr="002431A3" w:rsidRDefault="00DF7DCA" w:rsidP="00FC283C">
            <w:pPr>
              <w:pStyle w:val="TableParagraph"/>
              <w:spacing w:before="167"/>
              <w:ind w:left="227" w:right="157" w:hanging="63"/>
              <w:jc w:val="center"/>
              <w:rPr>
                <w:sz w:val="24"/>
              </w:rPr>
            </w:pPr>
            <w:proofErr w:type="spellStart"/>
            <w:r w:rsidRPr="002431A3">
              <w:rPr>
                <w:sz w:val="24"/>
              </w:rPr>
              <w:t>Dân</w:t>
            </w:r>
            <w:proofErr w:type="spellEnd"/>
            <w:r w:rsidRPr="002431A3">
              <w:rPr>
                <w:sz w:val="24"/>
              </w:rPr>
              <w:t xml:space="preserve"> </w:t>
            </w:r>
            <w:proofErr w:type="spellStart"/>
            <w:r w:rsidRPr="002431A3">
              <w:rPr>
                <w:sz w:val="24"/>
              </w:rPr>
              <w:t>tộc</w:t>
            </w:r>
            <w:proofErr w:type="spellEnd"/>
          </w:p>
        </w:tc>
        <w:tc>
          <w:tcPr>
            <w:tcW w:w="1198" w:type="dxa"/>
            <w:vAlign w:val="center"/>
          </w:tcPr>
          <w:p w14:paraId="1496108E" w14:textId="77777777" w:rsidR="00DF7DCA" w:rsidRPr="002431A3" w:rsidRDefault="00DF7DCA" w:rsidP="00FC283C">
            <w:pPr>
              <w:pStyle w:val="TableParagraph"/>
              <w:spacing w:before="167"/>
              <w:ind w:left="49" w:right="25"/>
              <w:jc w:val="center"/>
              <w:rPr>
                <w:sz w:val="24"/>
              </w:rPr>
            </w:pPr>
            <w:proofErr w:type="spellStart"/>
            <w:r w:rsidRPr="002431A3">
              <w:rPr>
                <w:sz w:val="24"/>
              </w:rPr>
              <w:t>Kết</w:t>
            </w:r>
            <w:proofErr w:type="spellEnd"/>
            <w:r w:rsidRPr="002431A3">
              <w:rPr>
                <w:sz w:val="24"/>
              </w:rPr>
              <w:t xml:space="preserve"> </w:t>
            </w:r>
            <w:proofErr w:type="spellStart"/>
            <w:r w:rsidRPr="002431A3">
              <w:rPr>
                <w:sz w:val="24"/>
              </w:rPr>
              <w:t>quả</w:t>
            </w:r>
            <w:proofErr w:type="spellEnd"/>
            <w:r w:rsidRPr="002431A3">
              <w:rPr>
                <w:sz w:val="24"/>
              </w:rPr>
              <w:t xml:space="preserve"> </w:t>
            </w:r>
            <w:proofErr w:type="spellStart"/>
            <w:r w:rsidRPr="002431A3">
              <w:rPr>
                <w:sz w:val="24"/>
              </w:rPr>
              <w:t>thi</w:t>
            </w:r>
            <w:proofErr w:type="spellEnd"/>
            <w:r w:rsidRPr="002431A3">
              <w:rPr>
                <w:sz w:val="24"/>
              </w:rPr>
              <w:t xml:space="preserve"> </w:t>
            </w:r>
            <w:proofErr w:type="spellStart"/>
            <w:r w:rsidRPr="002431A3">
              <w:rPr>
                <w:sz w:val="24"/>
              </w:rPr>
              <w:t>các</w:t>
            </w:r>
            <w:proofErr w:type="spellEnd"/>
            <w:r w:rsidRPr="002431A3">
              <w:rPr>
                <w:sz w:val="24"/>
              </w:rPr>
              <w:t xml:space="preserve"> </w:t>
            </w:r>
            <w:proofErr w:type="spellStart"/>
            <w:r w:rsidRPr="002431A3">
              <w:rPr>
                <w:sz w:val="24"/>
              </w:rPr>
              <w:t>môn</w:t>
            </w:r>
            <w:proofErr w:type="spellEnd"/>
          </w:p>
        </w:tc>
        <w:tc>
          <w:tcPr>
            <w:tcW w:w="1007" w:type="dxa"/>
          </w:tcPr>
          <w:p w14:paraId="5C05CB36" w14:textId="77777777" w:rsidR="00DF7DCA" w:rsidRPr="002431A3" w:rsidRDefault="00DF7DCA" w:rsidP="00FC283C">
            <w:pPr>
              <w:pStyle w:val="TableParagraph"/>
              <w:spacing w:before="167"/>
              <w:ind w:left="60" w:right="58" w:firstLine="74"/>
              <w:jc w:val="center"/>
              <w:rPr>
                <w:sz w:val="24"/>
              </w:rPr>
            </w:pPr>
            <w:proofErr w:type="spellStart"/>
            <w:r w:rsidRPr="002431A3">
              <w:rPr>
                <w:sz w:val="24"/>
              </w:rPr>
              <w:t>Thời</w:t>
            </w:r>
            <w:proofErr w:type="spellEnd"/>
            <w:r w:rsidRPr="002431A3">
              <w:rPr>
                <w:sz w:val="24"/>
              </w:rPr>
              <w:t xml:space="preserve"> </w:t>
            </w:r>
            <w:proofErr w:type="spellStart"/>
            <w:r w:rsidRPr="002431A3">
              <w:rPr>
                <w:sz w:val="24"/>
              </w:rPr>
              <w:t>gian</w:t>
            </w:r>
            <w:proofErr w:type="spellEnd"/>
            <w:r w:rsidRPr="002431A3">
              <w:rPr>
                <w:sz w:val="24"/>
              </w:rPr>
              <w:t xml:space="preserve"> </w:t>
            </w:r>
            <w:proofErr w:type="spellStart"/>
            <w:r w:rsidRPr="002431A3">
              <w:rPr>
                <w:sz w:val="24"/>
              </w:rPr>
              <w:t>đào</w:t>
            </w:r>
            <w:proofErr w:type="spellEnd"/>
            <w:r w:rsidRPr="002431A3">
              <w:rPr>
                <w:sz w:val="24"/>
              </w:rPr>
              <w:t xml:space="preserve"> </w:t>
            </w:r>
            <w:proofErr w:type="spellStart"/>
            <w:r w:rsidRPr="002431A3">
              <w:rPr>
                <w:sz w:val="24"/>
              </w:rPr>
              <w:t>tạo</w:t>
            </w:r>
            <w:proofErr w:type="spellEnd"/>
          </w:p>
        </w:tc>
        <w:tc>
          <w:tcPr>
            <w:tcW w:w="1007" w:type="dxa"/>
            <w:vAlign w:val="center"/>
          </w:tcPr>
          <w:p w14:paraId="6551B639" w14:textId="77777777" w:rsidR="00DF7DCA" w:rsidRPr="002431A3" w:rsidRDefault="00DF7DCA" w:rsidP="00FC283C">
            <w:pPr>
              <w:pStyle w:val="TableParagraph"/>
              <w:spacing w:before="167"/>
              <w:ind w:left="60" w:right="58" w:firstLine="74"/>
              <w:jc w:val="center"/>
              <w:rPr>
                <w:sz w:val="24"/>
              </w:rPr>
            </w:pPr>
            <w:proofErr w:type="spellStart"/>
            <w:r w:rsidRPr="002431A3">
              <w:rPr>
                <w:sz w:val="24"/>
              </w:rPr>
              <w:t>Số</w:t>
            </w:r>
            <w:proofErr w:type="spellEnd"/>
            <w:r w:rsidRPr="002431A3">
              <w:rPr>
                <w:sz w:val="24"/>
              </w:rPr>
              <w:t xml:space="preserve"> </w:t>
            </w:r>
            <w:proofErr w:type="spellStart"/>
            <w:r w:rsidRPr="002431A3">
              <w:rPr>
                <w:sz w:val="24"/>
              </w:rPr>
              <w:t>hiệu</w:t>
            </w:r>
            <w:proofErr w:type="spellEnd"/>
            <w:r w:rsidRPr="002431A3">
              <w:rPr>
                <w:sz w:val="24"/>
              </w:rPr>
              <w:t xml:space="preserve"> </w:t>
            </w:r>
            <w:proofErr w:type="spellStart"/>
            <w:r w:rsidRPr="002431A3">
              <w:rPr>
                <w:sz w:val="24"/>
              </w:rPr>
              <w:t>chứng</w:t>
            </w:r>
            <w:proofErr w:type="spellEnd"/>
            <w:r w:rsidRPr="002431A3">
              <w:rPr>
                <w:sz w:val="24"/>
              </w:rPr>
              <w:t xml:space="preserve"> </w:t>
            </w:r>
            <w:proofErr w:type="spellStart"/>
            <w:r w:rsidRPr="002431A3">
              <w:rPr>
                <w:sz w:val="24"/>
              </w:rPr>
              <w:t>chỉ</w:t>
            </w:r>
            <w:proofErr w:type="spellEnd"/>
          </w:p>
        </w:tc>
        <w:tc>
          <w:tcPr>
            <w:tcW w:w="1251" w:type="dxa"/>
            <w:vAlign w:val="center"/>
          </w:tcPr>
          <w:p w14:paraId="0AC8A039" w14:textId="77777777" w:rsidR="00DF7DCA" w:rsidRPr="002431A3" w:rsidRDefault="00DF7DCA" w:rsidP="00FC283C">
            <w:pPr>
              <w:pStyle w:val="TableParagraph"/>
              <w:spacing w:before="30"/>
              <w:ind w:left="47" w:right="46"/>
              <w:jc w:val="center"/>
              <w:rPr>
                <w:sz w:val="24"/>
              </w:rPr>
            </w:pPr>
            <w:proofErr w:type="spellStart"/>
            <w:r w:rsidRPr="002431A3">
              <w:rPr>
                <w:sz w:val="24"/>
              </w:rPr>
              <w:t>Số</w:t>
            </w:r>
            <w:proofErr w:type="spellEnd"/>
            <w:r w:rsidRPr="002431A3">
              <w:rPr>
                <w:sz w:val="24"/>
              </w:rPr>
              <w:t xml:space="preserve"> </w:t>
            </w:r>
            <w:proofErr w:type="spellStart"/>
            <w:r w:rsidRPr="002431A3">
              <w:rPr>
                <w:sz w:val="24"/>
              </w:rPr>
              <w:t>vào</w:t>
            </w:r>
            <w:proofErr w:type="spellEnd"/>
            <w:r w:rsidRPr="002431A3">
              <w:rPr>
                <w:sz w:val="24"/>
              </w:rPr>
              <w:t xml:space="preserve"> </w:t>
            </w:r>
            <w:proofErr w:type="spellStart"/>
            <w:r w:rsidRPr="002431A3">
              <w:rPr>
                <w:sz w:val="24"/>
              </w:rPr>
              <w:t>sổ</w:t>
            </w:r>
            <w:proofErr w:type="spellEnd"/>
            <w:r w:rsidRPr="002431A3">
              <w:rPr>
                <w:sz w:val="24"/>
              </w:rPr>
              <w:t xml:space="preserve"> </w:t>
            </w:r>
            <w:proofErr w:type="spellStart"/>
            <w:r w:rsidRPr="002431A3">
              <w:rPr>
                <w:sz w:val="24"/>
              </w:rPr>
              <w:t>gốc</w:t>
            </w:r>
            <w:proofErr w:type="spellEnd"/>
            <w:r w:rsidRPr="002431A3">
              <w:rPr>
                <w:spacing w:val="-15"/>
                <w:sz w:val="24"/>
              </w:rPr>
              <w:t xml:space="preserve"> </w:t>
            </w:r>
            <w:proofErr w:type="spellStart"/>
            <w:r w:rsidRPr="002431A3">
              <w:rPr>
                <w:sz w:val="24"/>
              </w:rPr>
              <w:t>cấp</w:t>
            </w:r>
            <w:proofErr w:type="spellEnd"/>
            <w:r w:rsidRPr="002431A3">
              <w:rPr>
                <w:spacing w:val="-15"/>
                <w:sz w:val="24"/>
              </w:rPr>
              <w:t xml:space="preserve"> </w:t>
            </w:r>
            <w:proofErr w:type="spellStart"/>
            <w:r w:rsidRPr="002431A3">
              <w:rPr>
                <w:sz w:val="24"/>
              </w:rPr>
              <w:t>chứng</w:t>
            </w:r>
            <w:proofErr w:type="spellEnd"/>
            <w:r w:rsidRPr="002431A3">
              <w:rPr>
                <w:sz w:val="24"/>
              </w:rPr>
              <w:t xml:space="preserve"> </w:t>
            </w:r>
            <w:proofErr w:type="spellStart"/>
            <w:r w:rsidRPr="002431A3">
              <w:rPr>
                <w:sz w:val="24"/>
              </w:rPr>
              <w:t>chỉ</w:t>
            </w:r>
            <w:proofErr w:type="spellEnd"/>
          </w:p>
        </w:tc>
        <w:tc>
          <w:tcPr>
            <w:tcW w:w="1313" w:type="dxa"/>
            <w:vAlign w:val="center"/>
          </w:tcPr>
          <w:p w14:paraId="4DB75351" w14:textId="77777777" w:rsidR="00DF7DCA" w:rsidRPr="002431A3" w:rsidRDefault="00DF7DCA" w:rsidP="00FC283C">
            <w:pPr>
              <w:pStyle w:val="TableParagraph"/>
              <w:spacing w:before="30"/>
              <w:ind w:left="3"/>
              <w:jc w:val="center"/>
              <w:rPr>
                <w:sz w:val="24"/>
              </w:rPr>
            </w:pPr>
            <w:proofErr w:type="spellStart"/>
            <w:r w:rsidRPr="002431A3">
              <w:rPr>
                <w:sz w:val="24"/>
              </w:rPr>
              <w:t>Người</w:t>
            </w:r>
            <w:proofErr w:type="spellEnd"/>
            <w:r w:rsidRPr="002431A3">
              <w:rPr>
                <w:sz w:val="24"/>
              </w:rPr>
              <w:t xml:space="preserve"> </w:t>
            </w:r>
            <w:proofErr w:type="spellStart"/>
            <w:r w:rsidRPr="002431A3">
              <w:rPr>
                <w:sz w:val="24"/>
              </w:rPr>
              <w:t>nhận</w:t>
            </w:r>
            <w:proofErr w:type="spellEnd"/>
            <w:r w:rsidRPr="002431A3">
              <w:rPr>
                <w:sz w:val="24"/>
              </w:rPr>
              <w:t xml:space="preserve"> </w:t>
            </w:r>
            <w:proofErr w:type="spellStart"/>
            <w:r w:rsidRPr="002431A3">
              <w:rPr>
                <w:sz w:val="24"/>
              </w:rPr>
              <w:t>ký</w:t>
            </w:r>
            <w:proofErr w:type="spellEnd"/>
            <w:r w:rsidRPr="002431A3">
              <w:rPr>
                <w:spacing w:val="-13"/>
                <w:sz w:val="24"/>
              </w:rPr>
              <w:t xml:space="preserve"> </w:t>
            </w:r>
            <w:proofErr w:type="spellStart"/>
            <w:r w:rsidRPr="002431A3">
              <w:rPr>
                <w:sz w:val="24"/>
              </w:rPr>
              <w:t>và</w:t>
            </w:r>
            <w:proofErr w:type="spellEnd"/>
            <w:r w:rsidRPr="002431A3">
              <w:rPr>
                <w:spacing w:val="-8"/>
                <w:sz w:val="24"/>
              </w:rPr>
              <w:t xml:space="preserve"> </w:t>
            </w:r>
            <w:proofErr w:type="spellStart"/>
            <w:r w:rsidRPr="002431A3">
              <w:rPr>
                <w:sz w:val="24"/>
              </w:rPr>
              <w:t>ghi</w:t>
            </w:r>
            <w:proofErr w:type="spellEnd"/>
            <w:r w:rsidRPr="002431A3">
              <w:rPr>
                <w:spacing w:val="-9"/>
                <w:sz w:val="24"/>
              </w:rPr>
              <w:t xml:space="preserve"> </w:t>
            </w:r>
            <w:proofErr w:type="spellStart"/>
            <w:r w:rsidRPr="002431A3">
              <w:rPr>
                <w:sz w:val="24"/>
              </w:rPr>
              <w:t>rõ</w:t>
            </w:r>
            <w:proofErr w:type="spellEnd"/>
            <w:r w:rsidRPr="002431A3">
              <w:rPr>
                <w:sz w:val="24"/>
              </w:rPr>
              <w:t xml:space="preserve"> </w:t>
            </w:r>
            <w:proofErr w:type="spellStart"/>
            <w:r w:rsidRPr="002431A3">
              <w:rPr>
                <w:sz w:val="24"/>
              </w:rPr>
              <w:t>họ</w:t>
            </w:r>
            <w:proofErr w:type="spellEnd"/>
            <w:r w:rsidRPr="002431A3">
              <w:rPr>
                <w:sz w:val="24"/>
              </w:rPr>
              <w:t xml:space="preserve"> </w:t>
            </w:r>
            <w:proofErr w:type="spellStart"/>
            <w:r w:rsidRPr="002431A3">
              <w:rPr>
                <w:sz w:val="24"/>
              </w:rPr>
              <w:t>tên</w:t>
            </w:r>
            <w:proofErr w:type="spellEnd"/>
          </w:p>
        </w:tc>
        <w:tc>
          <w:tcPr>
            <w:tcW w:w="712" w:type="dxa"/>
            <w:vAlign w:val="center"/>
          </w:tcPr>
          <w:p w14:paraId="0D043580" w14:textId="77777777" w:rsidR="00DF7DCA" w:rsidRPr="002431A3" w:rsidRDefault="00DF7DCA" w:rsidP="00FC283C">
            <w:pPr>
              <w:pStyle w:val="TableParagraph"/>
              <w:spacing w:before="167"/>
              <w:ind w:left="178" w:right="168" w:hanging="8"/>
              <w:jc w:val="center"/>
              <w:rPr>
                <w:sz w:val="24"/>
              </w:rPr>
            </w:pPr>
            <w:proofErr w:type="spellStart"/>
            <w:r w:rsidRPr="002431A3">
              <w:rPr>
                <w:spacing w:val="-4"/>
                <w:sz w:val="24"/>
              </w:rPr>
              <w:t>Ghi</w:t>
            </w:r>
            <w:proofErr w:type="spellEnd"/>
            <w:r w:rsidRPr="002431A3">
              <w:rPr>
                <w:spacing w:val="-4"/>
                <w:sz w:val="24"/>
              </w:rPr>
              <w:t xml:space="preserve"> </w:t>
            </w:r>
            <w:proofErr w:type="spellStart"/>
            <w:r w:rsidRPr="002431A3">
              <w:rPr>
                <w:spacing w:val="-5"/>
                <w:sz w:val="24"/>
              </w:rPr>
              <w:t>chú</w:t>
            </w:r>
            <w:proofErr w:type="spellEnd"/>
          </w:p>
        </w:tc>
      </w:tr>
      <w:tr w:rsidR="00DF7DCA" w:rsidRPr="002431A3" w14:paraId="696A26F0" w14:textId="77777777" w:rsidTr="00FC283C">
        <w:trPr>
          <w:trHeight w:val="301"/>
        </w:trPr>
        <w:tc>
          <w:tcPr>
            <w:tcW w:w="605" w:type="dxa"/>
          </w:tcPr>
          <w:p w14:paraId="12DA5D1F" w14:textId="77777777" w:rsidR="00DF7DCA" w:rsidRPr="002431A3" w:rsidRDefault="00DF7DCA" w:rsidP="00FC283C">
            <w:pPr>
              <w:pStyle w:val="TableParagraph"/>
            </w:pPr>
          </w:p>
        </w:tc>
        <w:tc>
          <w:tcPr>
            <w:tcW w:w="1947" w:type="dxa"/>
          </w:tcPr>
          <w:p w14:paraId="5E331FA3" w14:textId="77777777" w:rsidR="00DF7DCA" w:rsidRPr="002431A3" w:rsidRDefault="00DF7DCA" w:rsidP="00FC283C">
            <w:pPr>
              <w:pStyle w:val="TableParagraph"/>
            </w:pPr>
          </w:p>
        </w:tc>
        <w:tc>
          <w:tcPr>
            <w:tcW w:w="1140" w:type="dxa"/>
          </w:tcPr>
          <w:p w14:paraId="6A51A4F3" w14:textId="77777777" w:rsidR="00DF7DCA" w:rsidRPr="002431A3" w:rsidRDefault="00DF7DCA" w:rsidP="00FC283C">
            <w:pPr>
              <w:pStyle w:val="TableParagraph"/>
            </w:pPr>
          </w:p>
        </w:tc>
        <w:tc>
          <w:tcPr>
            <w:tcW w:w="1133" w:type="dxa"/>
          </w:tcPr>
          <w:p w14:paraId="5931FE54" w14:textId="77777777" w:rsidR="00DF7DCA" w:rsidRPr="002431A3" w:rsidRDefault="00DF7DCA" w:rsidP="00FC283C">
            <w:pPr>
              <w:pStyle w:val="TableParagraph"/>
            </w:pPr>
          </w:p>
        </w:tc>
        <w:tc>
          <w:tcPr>
            <w:tcW w:w="1133" w:type="dxa"/>
          </w:tcPr>
          <w:p w14:paraId="6DF6C69D" w14:textId="77777777" w:rsidR="00DF7DCA" w:rsidRPr="002431A3" w:rsidRDefault="00DF7DCA" w:rsidP="00FC283C">
            <w:pPr>
              <w:pStyle w:val="TableParagraph"/>
            </w:pPr>
          </w:p>
        </w:tc>
        <w:tc>
          <w:tcPr>
            <w:tcW w:w="1086" w:type="dxa"/>
          </w:tcPr>
          <w:p w14:paraId="2F2E56AB" w14:textId="77777777" w:rsidR="00DF7DCA" w:rsidRPr="002431A3" w:rsidRDefault="00DF7DCA" w:rsidP="00FC283C">
            <w:pPr>
              <w:pStyle w:val="TableParagraph"/>
            </w:pPr>
          </w:p>
        </w:tc>
        <w:tc>
          <w:tcPr>
            <w:tcW w:w="1085" w:type="dxa"/>
          </w:tcPr>
          <w:p w14:paraId="1FBFABAD" w14:textId="77777777" w:rsidR="00DF7DCA" w:rsidRPr="002431A3" w:rsidRDefault="00DF7DCA" w:rsidP="00FC283C">
            <w:pPr>
              <w:pStyle w:val="TableParagraph"/>
            </w:pPr>
          </w:p>
        </w:tc>
        <w:tc>
          <w:tcPr>
            <w:tcW w:w="1198" w:type="dxa"/>
          </w:tcPr>
          <w:p w14:paraId="1729BF40" w14:textId="77777777" w:rsidR="00DF7DCA" w:rsidRPr="002431A3" w:rsidRDefault="00DF7DCA" w:rsidP="00FC283C">
            <w:pPr>
              <w:pStyle w:val="TableParagraph"/>
            </w:pPr>
          </w:p>
        </w:tc>
        <w:tc>
          <w:tcPr>
            <w:tcW w:w="1007" w:type="dxa"/>
          </w:tcPr>
          <w:p w14:paraId="379AC4F4" w14:textId="77777777" w:rsidR="00DF7DCA" w:rsidRPr="002431A3" w:rsidRDefault="00DF7DCA" w:rsidP="00FC283C">
            <w:pPr>
              <w:pStyle w:val="TableParagraph"/>
            </w:pPr>
          </w:p>
        </w:tc>
        <w:tc>
          <w:tcPr>
            <w:tcW w:w="1007" w:type="dxa"/>
          </w:tcPr>
          <w:p w14:paraId="4782A227" w14:textId="77777777" w:rsidR="00DF7DCA" w:rsidRPr="002431A3" w:rsidRDefault="00DF7DCA" w:rsidP="00FC283C">
            <w:pPr>
              <w:pStyle w:val="TableParagraph"/>
            </w:pPr>
          </w:p>
        </w:tc>
        <w:tc>
          <w:tcPr>
            <w:tcW w:w="1251" w:type="dxa"/>
          </w:tcPr>
          <w:p w14:paraId="79938004" w14:textId="77777777" w:rsidR="00DF7DCA" w:rsidRPr="002431A3" w:rsidRDefault="00DF7DCA" w:rsidP="00FC283C">
            <w:pPr>
              <w:pStyle w:val="TableParagraph"/>
            </w:pPr>
          </w:p>
        </w:tc>
        <w:tc>
          <w:tcPr>
            <w:tcW w:w="1313" w:type="dxa"/>
          </w:tcPr>
          <w:p w14:paraId="2AA30F18" w14:textId="77777777" w:rsidR="00DF7DCA" w:rsidRPr="002431A3" w:rsidRDefault="00DF7DCA" w:rsidP="00FC283C">
            <w:pPr>
              <w:pStyle w:val="TableParagraph"/>
            </w:pPr>
          </w:p>
        </w:tc>
        <w:tc>
          <w:tcPr>
            <w:tcW w:w="712" w:type="dxa"/>
          </w:tcPr>
          <w:p w14:paraId="4C86C616" w14:textId="77777777" w:rsidR="00DF7DCA" w:rsidRPr="002431A3" w:rsidRDefault="00DF7DCA" w:rsidP="00FC283C">
            <w:pPr>
              <w:pStyle w:val="TableParagraph"/>
            </w:pPr>
          </w:p>
        </w:tc>
      </w:tr>
      <w:tr w:rsidR="00DF7DCA" w:rsidRPr="002431A3" w14:paraId="4DAD4659" w14:textId="77777777" w:rsidTr="00FC283C">
        <w:trPr>
          <w:trHeight w:val="294"/>
        </w:trPr>
        <w:tc>
          <w:tcPr>
            <w:tcW w:w="605" w:type="dxa"/>
          </w:tcPr>
          <w:p w14:paraId="2864A313" w14:textId="77777777" w:rsidR="00DF7DCA" w:rsidRPr="002431A3" w:rsidRDefault="00DF7DCA" w:rsidP="00FC283C">
            <w:pPr>
              <w:pStyle w:val="TableParagraph"/>
            </w:pPr>
          </w:p>
        </w:tc>
        <w:tc>
          <w:tcPr>
            <w:tcW w:w="1947" w:type="dxa"/>
          </w:tcPr>
          <w:p w14:paraId="37D0DA3B" w14:textId="77777777" w:rsidR="00DF7DCA" w:rsidRPr="002431A3" w:rsidRDefault="00DF7DCA" w:rsidP="00FC283C">
            <w:pPr>
              <w:pStyle w:val="TableParagraph"/>
            </w:pPr>
          </w:p>
        </w:tc>
        <w:tc>
          <w:tcPr>
            <w:tcW w:w="1140" w:type="dxa"/>
          </w:tcPr>
          <w:p w14:paraId="6250EA77" w14:textId="77777777" w:rsidR="00DF7DCA" w:rsidRPr="002431A3" w:rsidRDefault="00DF7DCA" w:rsidP="00FC283C">
            <w:pPr>
              <w:pStyle w:val="TableParagraph"/>
            </w:pPr>
          </w:p>
        </w:tc>
        <w:tc>
          <w:tcPr>
            <w:tcW w:w="1133" w:type="dxa"/>
          </w:tcPr>
          <w:p w14:paraId="553FB9AF" w14:textId="77777777" w:rsidR="00DF7DCA" w:rsidRPr="002431A3" w:rsidRDefault="00DF7DCA" w:rsidP="00FC283C">
            <w:pPr>
              <w:pStyle w:val="TableParagraph"/>
            </w:pPr>
          </w:p>
        </w:tc>
        <w:tc>
          <w:tcPr>
            <w:tcW w:w="1133" w:type="dxa"/>
          </w:tcPr>
          <w:p w14:paraId="08C36258" w14:textId="77777777" w:rsidR="00DF7DCA" w:rsidRPr="002431A3" w:rsidRDefault="00DF7DCA" w:rsidP="00FC283C">
            <w:pPr>
              <w:pStyle w:val="TableParagraph"/>
            </w:pPr>
          </w:p>
        </w:tc>
        <w:tc>
          <w:tcPr>
            <w:tcW w:w="1086" w:type="dxa"/>
          </w:tcPr>
          <w:p w14:paraId="4AA06F6F" w14:textId="77777777" w:rsidR="00DF7DCA" w:rsidRPr="002431A3" w:rsidRDefault="00DF7DCA" w:rsidP="00FC283C">
            <w:pPr>
              <w:pStyle w:val="TableParagraph"/>
            </w:pPr>
          </w:p>
        </w:tc>
        <w:tc>
          <w:tcPr>
            <w:tcW w:w="1085" w:type="dxa"/>
          </w:tcPr>
          <w:p w14:paraId="07DFC846" w14:textId="77777777" w:rsidR="00DF7DCA" w:rsidRPr="002431A3" w:rsidRDefault="00DF7DCA" w:rsidP="00FC283C">
            <w:pPr>
              <w:pStyle w:val="TableParagraph"/>
            </w:pPr>
          </w:p>
        </w:tc>
        <w:tc>
          <w:tcPr>
            <w:tcW w:w="1198" w:type="dxa"/>
          </w:tcPr>
          <w:p w14:paraId="2F12DBD4" w14:textId="77777777" w:rsidR="00DF7DCA" w:rsidRPr="002431A3" w:rsidRDefault="00DF7DCA" w:rsidP="00FC283C">
            <w:pPr>
              <w:pStyle w:val="TableParagraph"/>
            </w:pPr>
          </w:p>
        </w:tc>
        <w:tc>
          <w:tcPr>
            <w:tcW w:w="1007" w:type="dxa"/>
          </w:tcPr>
          <w:p w14:paraId="018828EA" w14:textId="77777777" w:rsidR="00DF7DCA" w:rsidRPr="002431A3" w:rsidRDefault="00DF7DCA" w:rsidP="00FC283C">
            <w:pPr>
              <w:pStyle w:val="TableParagraph"/>
            </w:pPr>
          </w:p>
        </w:tc>
        <w:tc>
          <w:tcPr>
            <w:tcW w:w="1007" w:type="dxa"/>
          </w:tcPr>
          <w:p w14:paraId="5F9644C4" w14:textId="77777777" w:rsidR="00DF7DCA" w:rsidRPr="002431A3" w:rsidRDefault="00DF7DCA" w:rsidP="00FC283C">
            <w:pPr>
              <w:pStyle w:val="TableParagraph"/>
            </w:pPr>
          </w:p>
        </w:tc>
        <w:tc>
          <w:tcPr>
            <w:tcW w:w="1251" w:type="dxa"/>
          </w:tcPr>
          <w:p w14:paraId="22D8F00B" w14:textId="77777777" w:rsidR="00DF7DCA" w:rsidRPr="002431A3" w:rsidRDefault="00DF7DCA" w:rsidP="00FC283C">
            <w:pPr>
              <w:pStyle w:val="TableParagraph"/>
            </w:pPr>
          </w:p>
        </w:tc>
        <w:tc>
          <w:tcPr>
            <w:tcW w:w="1313" w:type="dxa"/>
          </w:tcPr>
          <w:p w14:paraId="777D96F5" w14:textId="77777777" w:rsidR="00DF7DCA" w:rsidRPr="002431A3" w:rsidRDefault="00DF7DCA" w:rsidP="00FC283C">
            <w:pPr>
              <w:pStyle w:val="TableParagraph"/>
            </w:pPr>
          </w:p>
        </w:tc>
        <w:tc>
          <w:tcPr>
            <w:tcW w:w="712" w:type="dxa"/>
          </w:tcPr>
          <w:p w14:paraId="2815215A" w14:textId="77777777" w:rsidR="00DF7DCA" w:rsidRPr="002431A3" w:rsidRDefault="00DF7DCA" w:rsidP="00FC283C">
            <w:pPr>
              <w:pStyle w:val="TableParagraph"/>
            </w:pPr>
          </w:p>
        </w:tc>
      </w:tr>
      <w:tr w:rsidR="00DF7DCA" w:rsidRPr="002431A3" w14:paraId="432AEC2E" w14:textId="77777777" w:rsidTr="00FC283C">
        <w:trPr>
          <w:trHeight w:val="302"/>
        </w:trPr>
        <w:tc>
          <w:tcPr>
            <w:tcW w:w="605" w:type="dxa"/>
          </w:tcPr>
          <w:p w14:paraId="0B709735" w14:textId="77777777" w:rsidR="00DF7DCA" w:rsidRPr="002431A3" w:rsidRDefault="00DF7DCA" w:rsidP="00FC283C">
            <w:pPr>
              <w:pStyle w:val="TableParagraph"/>
            </w:pPr>
          </w:p>
        </w:tc>
        <w:tc>
          <w:tcPr>
            <w:tcW w:w="1947" w:type="dxa"/>
          </w:tcPr>
          <w:p w14:paraId="79657BAE" w14:textId="77777777" w:rsidR="00DF7DCA" w:rsidRPr="002431A3" w:rsidRDefault="00DF7DCA" w:rsidP="00FC283C">
            <w:pPr>
              <w:pStyle w:val="TableParagraph"/>
            </w:pPr>
          </w:p>
        </w:tc>
        <w:tc>
          <w:tcPr>
            <w:tcW w:w="1140" w:type="dxa"/>
          </w:tcPr>
          <w:p w14:paraId="4546C197" w14:textId="77777777" w:rsidR="00DF7DCA" w:rsidRPr="002431A3" w:rsidRDefault="00DF7DCA" w:rsidP="00FC283C">
            <w:pPr>
              <w:pStyle w:val="TableParagraph"/>
            </w:pPr>
          </w:p>
        </w:tc>
        <w:tc>
          <w:tcPr>
            <w:tcW w:w="1133" w:type="dxa"/>
          </w:tcPr>
          <w:p w14:paraId="467D8F9A" w14:textId="77777777" w:rsidR="00DF7DCA" w:rsidRPr="002431A3" w:rsidRDefault="00DF7DCA" w:rsidP="00FC283C">
            <w:pPr>
              <w:pStyle w:val="TableParagraph"/>
            </w:pPr>
          </w:p>
        </w:tc>
        <w:tc>
          <w:tcPr>
            <w:tcW w:w="1133" w:type="dxa"/>
          </w:tcPr>
          <w:p w14:paraId="59FAE74D" w14:textId="77777777" w:rsidR="00DF7DCA" w:rsidRPr="002431A3" w:rsidRDefault="00DF7DCA" w:rsidP="00FC283C">
            <w:pPr>
              <w:pStyle w:val="TableParagraph"/>
            </w:pPr>
          </w:p>
        </w:tc>
        <w:tc>
          <w:tcPr>
            <w:tcW w:w="1086" w:type="dxa"/>
          </w:tcPr>
          <w:p w14:paraId="09886572" w14:textId="77777777" w:rsidR="00DF7DCA" w:rsidRPr="002431A3" w:rsidRDefault="00DF7DCA" w:rsidP="00FC283C">
            <w:pPr>
              <w:pStyle w:val="TableParagraph"/>
            </w:pPr>
          </w:p>
        </w:tc>
        <w:tc>
          <w:tcPr>
            <w:tcW w:w="1085" w:type="dxa"/>
          </w:tcPr>
          <w:p w14:paraId="50A86C2D" w14:textId="77777777" w:rsidR="00DF7DCA" w:rsidRPr="002431A3" w:rsidRDefault="00DF7DCA" w:rsidP="00FC283C">
            <w:pPr>
              <w:pStyle w:val="TableParagraph"/>
            </w:pPr>
          </w:p>
        </w:tc>
        <w:tc>
          <w:tcPr>
            <w:tcW w:w="1198" w:type="dxa"/>
          </w:tcPr>
          <w:p w14:paraId="684AE92A" w14:textId="77777777" w:rsidR="00DF7DCA" w:rsidRPr="002431A3" w:rsidRDefault="00DF7DCA" w:rsidP="00FC283C">
            <w:pPr>
              <w:pStyle w:val="TableParagraph"/>
            </w:pPr>
          </w:p>
        </w:tc>
        <w:tc>
          <w:tcPr>
            <w:tcW w:w="1007" w:type="dxa"/>
          </w:tcPr>
          <w:p w14:paraId="1CDFE2E7" w14:textId="77777777" w:rsidR="00DF7DCA" w:rsidRPr="002431A3" w:rsidRDefault="00DF7DCA" w:rsidP="00FC283C">
            <w:pPr>
              <w:pStyle w:val="TableParagraph"/>
            </w:pPr>
          </w:p>
        </w:tc>
        <w:tc>
          <w:tcPr>
            <w:tcW w:w="1007" w:type="dxa"/>
          </w:tcPr>
          <w:p w14:paraId="541067F2" w14:textId="77777777" w:rsidR="00DF7DCA" w:rsidRPr="002431A3" w:rsidRDefault="00DF7DCA" w:rsidP="00FC283C">
            <w:pPr>
              <w:pStyle w:val="TableParagraph"/>
            </w:pPr>
          </w:p>
        </w:tc>
        <w:tc>
          <w:tcPr>
            <w:tcW w:w="1251" w:type="dxa"/>
          </w:tcPr>
          <w:p w14:paraId="14709951" w14:textId="77777777" w:rsidR="00DF7DCA" w:rsidRPr="002431A3" w:rsidRDefault="00DF7DCA" w:rsidP="00FC283C">
            <w:pPr>
              <w:pStyle w:val="TableParagraph"/>
            </w:pPr>
          </w:p>
        </w:tc>
        <w:tc>
          <w:tcPr>
            <w:tcW w:w="1313" w:type="dxa"/>
          </w:tcPr>
          <w:p w14:paraId="3EB66934" w14:textId="77777777" w:rsidR="00DF7DCA" w:rsidRPr="002431A3" w:rsidRDefault="00DF7DCA" w:rsidP="00FC283C">
            <w:pPr>
              <w:pStyle w:val="TableParagraph"/>
            </w:pPr>
          </w:p>
        </w:tc>
        <w:tc>
          <w:tcPr>
            <w:tcW w:w="712" w:type="dxa"/>
          </w:tcPr>
          <w:p w14:paraId="76EED33E" w14:textId="77777777" w:rsidR="00DF7DCA" w:rsidRPr="002431A3" w:rsidRDefault="00DF7DCA" w:rsidP="00FC283C">
            <w:pPr>
              <w:pStyle w:val="TableParagraph"/>
            </w:pPr>
          </w:p>
        </w:tc>
      </w:tr>
      <w:tr w:rsidR="00DF7DCA" w:rsidRPr="002431A3" w14:paraId="15EE649F" w14:textId="77777777" w:rsidTr="00FC283C">
        <w:trPr>
          <w:trHeight w:val="319"/>
        </w:trPr>
        <w:tc>
          <w:tcPr>
            <w:tcW w:w="605" w:type="dxa"/>
          </w:tcPr>
          <w:p w14:paraId="60B387E3" w14:textId="77777777" w:rsidR="00DF7DCA" w:rsidRPr="002431A3" w:rsidRDefault="00DF7DCA" w:rsidP="00FC283C">
            <w:pPr>
              <w:pStyle w:val="TableParagraph"/>
              <w:rPr>
                <w:sz w:val="24"/>
              </w:rPr>
            </w:pPr>
          </w:p>
        </w:tc>
        <w:tc>
          <w:tcPr>
            <w:tcW w:w="1947" w:type="dxa"/>
          </w:tcPr>
          <w:p w14:paraId="6270EDDF" w14:textId="77777777" w:rsidR="00DF7DCA" w:rsidRPr="002431A3" w:rsidRDefault="00DF7DCA" w:rsidP="00FC283C">
            <w:pPr>
              <w:pStyle w:val="TableParagraph"/>
              <w:rPr>
                <w:sz w:val="24"/>
              </w:rPr>
            </w:pPr>
          </w:p>
        </w:tc>
        <w:tc>
          <w:tcPr>
            <w:tcW w:w="1140" w:type="dxa"/>
          </w:tcPr>
          <w:p w14:paraId="21627F1F" w14:textId="77777777" w:rsidR="00DF7DCA" w:rsidRPr="002431A3" w:rsidRDefault="00DF7DCA" w:rsidP="00FC283C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5AB38C72" w14:textId="77777777" w:rsidR="00DF7DCA" w:rsidRPr="002431A3" w:rsidRDefault="00DF7DCA" w:rsidP="00FC283C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351FD67E" w14:textId="77777777" w:rsidR="00DF7DCA" w:rsidRPr="002431A3" w:rsidRDefault="00DF7DCA" w:rsidP="00FC283C">
            <w:pPr>
              <w:pStyle w:val="TableParagraph"/>
              <w:rPr>
                <w:sz w:val="24"/>
              </w:rPr>
            </w:pPr>
          </w:p>
        </w:tc>
        <w:tc>
          <w:tcPr>
            <w:tcW w:w="1086" w:type="dxa"/>
          </w:tcPr>
          <w:p w14:paraId="21747AE3" w14:textId="77777777" w:rsidR="00DF7DCA" w:rsidRPr="002431A3" w:rsidRDefault="00DF7DCA" w:rsidP="00FC283C">
            <w:pPr>
              <w:pStyle w:val="TableParagraph"/>
              <w:rPr>
                <w:sz w:val="24"/>
              </w:rPr>
            </w:pPr>
          </w:p>
        </w:tc>
        <w:tc>
          <w:tcPr>
            <w:tcW w:w="1085" w:type="dxa"/>
          </w:tcPr>
          <w:p w14:paraId="0C9B2B83" w14:textId="77777777" w:rsidR="00DF7DCA" w:rsidRPr="002431A3" w:rsidRDefault="00DF7DCA" w:rsidP="00FC283C">
            <w:pPr>
              <w:pStyle w:val="TableParagraph"/>
              <w:rPr>
                <w:sz w:val="24"/>
              </w:rPr>
            </w:pPr>
          </w:p>
        </w:tc>
        <w:tc>
          <w:tcPr>
            <w:tcW w:w="1198" w:type="dxa"/>
          </w:tcPr>
          <w:p w14:paraId="37E0FA49" w14:textId="77777777" w:rsidR="00DF7DCA" w:rsidRPr="002431A3" w:rsidRDefault="00DF7DCA" w:rsidP="00FC283C">
            <w:pPr>
              <w:pStyle w:val="TableParagraph"/>
              <w:rPr>
                <w:sz w:val="24"/>
              </w:rPr>
            </w:pPr>
          </w:p>
        </w:tc>
        <w:tc>
          <w:tcPr>
            <w:tcW w:w="1007" w:type="dxa"/>
          </w:tcPr>
          <w:p w14:paraId="4CEE971D" w14:textId="77777777" w:rsidR="00DF7DCA" w:rsidRPr="002431A3" w:rsidRDefault="00DF7DCA" w:rsidP="00FC283C">
            <w:pPr>
              <w:pStyle w:val="TableParagraph"/>
              <w:rPr>
                <w:sz w:val="24"/>
              </w:rPr>
            </w:pPr>
          </w:p>
        </w:tc>
        <w:tc>
          <w:tcPr>
            <w:tcW w:w="1007" w:type="dxa"/>
          </w:tcPr>
          <w:p w14:paraId="78281025" w14:textId="77777777" w:rsidR="00DF7DCA" w:rsidRPr="002431A3" w:rsidRDefault="00DF7DCA" w:rsidP="00FC283C">
            <w:pPr>
              <w:pStyle w:val="TableParagraph"/>
              <w:rPr>
                <w:sz w:val="24"/>
              </w:rPr>
            </w:pPr>
          </w:p>
        </w:tc>
        <w:tc>
          <w:tcPr>
            <w:tcW w:w="1251" w:type="dxa"/>
          </w:tcPr>
          <w:p w14:paraId="340048C3" w14:textId="77777777" w:rsidR="00DF7DCA" w:rsidRPr="002431A3" w:rsidRDefault="00DF7DCA" w:rsidP="00FC283C">
            <w:pPr>
              <w:pStyle w:val="TableParagraph"/>
              <w:rPr>
                <w:sz w:val="24"/>
              </w:rPr>
            </w:pPr>
          </w:p>
        </w:tc>
        <w:tc>
          <w:tcPr>
            <w:tcW w:w="1313" w:type="dxa"/>
          </w:tcPr>
          <w:p w14:paraId="09F43B48" w14:textId="77777777" w:rsidR="00DF7DCA" w:rsidRPr="002431A3" w:rsidRDefault="00DF7DCA" w:rsidP="00FC283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</w:tcPr>
          <w:p w14:paraId="7992F5D8" w14:textId="77777777" w:rsidR="00DF7DCA" w:rsidRPr="002431A3" w:rsidRDefault="00DF7DCA" w:rsidP="00FC283C">
            <w:pPr>
              <w:pStyle w:val="TableParagraph"/>
              <w:rPr>
                <w:sz w:val="24"/>
              </w:rPr>
            </w:pPr>
          </w:p>
        </w:tc>
      </w:tr>
    </w:tbl>
    <w:p w14:paraId="7596D2B1" w14:textId="77777777" w:rsidR="00DF7DCA" w:rsidRPr="002431A3" w:rsidRDefault="00DF7DCA" w:rsidP="00DF7DCA">
      <w:pPr>
        <w:spacing w:before="269"/>
        <w:ind w:left="7654" w:right="5"/>
        <w:jc w:val="center"/>
        <w:rPr>
          <w:i/>
          <w:sz w:val="24"/>
        </w:rPr>
      </w:pPr>
      <w:proofErr w:type="spellStart"/>
      <w:r w:rsidRPr="002431A3">
        <w:rPr>
          <w:i/>
          <w:sz w:val="24"/>
        </w:rPr>
        <w:t>Tuyên</w:t>
      </w:r>
      <w:proofErr w:type="spellEnd"/>
      <w:r w:rsidRPr="002431A3">
        <w:rPr>
          <w:i/>
          <w:spacing w:val="-1"/>
          <w:sz w:val="24"/>
        </w:rPr>
        <w:t xml:space="preserve"> </w:t>
      </w:r>
      <w:r w:rsidRPr="002431A3">
        <w:rPr>
          <w:i/>
          <w:sz w:val="24"/>
        </w:rPr>
        <w:t xml:space="preserve">Quang, </w:t>
      </w:r>
      <w:proofErr w:type="spellStart"/>
      <w:r w:rsidRPr="002431A3">
        <w:rPr>
          <w:i/>
          <w:sz w:val="24"/>
        </w:rPr>
        <w:t>ngày</w:t>
      </w:r>
      <w:proofErr w:type="spellEnd"/>
      <w:r w:rsidRPr="002431A3">
        <w:rPr>
          <w:i/>
          <w:sz w:val="24"/>
        </w:rPr>
        <w:t xml:space="preserve">.... </w:t>
      </w:r>
      <w:proofErr w:type="spellStart"/>
      <w:r w:rsidRPr="002431A3">
        <w:rPr>
          <w:i/>
          <w:sz w:val="24"/>
        </w:rPr>
        <w:t>tháng</w:t>
      </w:r>
      <w:proofErr w:type="spellEnd"/>
      <w:r w:rsidRPr="002431A3">
        <w:rPr>
          <w:i/>
          <w:sz w:val="24"/>
        </w:rPr>
        <w:t xml:space="preserve"> .... </w:t>
      </w:r>
      <w:proofErr w:type="spellStart"/>
      <w:r w:rsidRPr="002431A3">
        <w:rPr>
          <w:i/>
          <w:spacing w:val="-2"/>
          <w:sz w:val="24"/>
        </w:rPr>
        <w:t>năm</w:t>
      </w:r>
      <w:proofErr w:type="spellEnd"/>
      <w:proofErr w:type="gramStart"/>
      <w:r w:rsidRPr="002431A3">
        <w:rPr>
          <w:i/>
          <w:spacing w:val="-2"/>
          <w:sz w:val="24"/>
        </w:rPr>
        <w:t>.....</w:t>
      </w:r>
      <w:proofErr w:type="gramEnd"/>
    </w:p>
    <w:p w14:paraId="361DD393" w14:textId="77777777" w:rsidR="00DF7DCA" w:rsidRPr="002431A3" w:rsidRDefault="00462BCB" w:rsidP="00DF7DCA">
      <w:pPr>
        <w:spacing w:before="5" w:line="274" w:lineRule="exact"/>
        <w:ind w:left="7658" w:right="5"/>
        <w:jc w:val="center"/>
        <w:rPr>
          <w:b/>
          <w:sz w:val="24"/>
        </w:rPr>
      </w:pPr>
      <w:proofErr w:type="spellStart"/>
      <w:r w:rsidRPr="002431A3">
        <w:rPr>
          <w:b/>
          <w:sz w:val="24"/>
        </w:rPr>
        <w:t>Người</w:t>
      </w:r>
      <w:proofErr w:type="spellEnd"/>
      <w:r w:rsidRPr="002431A3">
        <w:rPr>
          <w:b/>
          <w:sz w:val="24"/>
        </w:rPr>
        <w:t xml:space="preserve"> </w:t>
      </w:r>
      <w:proofErr w:type="spellStart"/>
      <w:r w:rsidRPr="002431A3">
        <w:rPr>
          <w:b/>
          <w:sz w:val="24"/>
        </w:rPr>
        <w:t>có</w:t>
      </w:r>
      <w:proofErr w:type="spellEnd"/>
      <w:r w:rsidRPr="002431A3">
        <w:rPr>
          <w:b/>
          <w:sz w:val="24"/>
        </w:rPr>
        <w:t xml:space="preserve"> </w:t>
      </w:r>
      <w:proofErr w:type="spellStart"/>
      <w:r w:rsidRPr="002431A3">
        <w:rPr>
          <w:b/>
          <w:sz w:val="24"/>
        </w:rPr>
        <w:t>thẩm</w:t>
      </w:r>
      <w:proofErr w:type="spellEnd"/>
      <w:r w:rsidRPr="002431A3">
        <w:rPr>
          <w:b/>
          <w:sz w:val="24"/>
        </w:rPr>
        <w:t xml:space="preserve"> </w:t>
      </w:r>
      <w:proofErr w:type="spellStart"/>
      <w:r w:rsidRPr="002431A3">
        <w:rPr>
          <w:b/>
          <w:sz w:val="24"/>
        </w:rPr>
        <w:t>quyền</w:t>
      </w:r>
      <w:proofErr w:type="spellEnd"/>
    </w:p>
    <w:p w14:paraId="314A913C" w14:textId="77777777" w:rsidR="00DF7DCA" w:rsidRPr="002431A3" w:rsidRDefault="00DF7DCA" w:rsidP="00DF7DCA">
      <w:pPr>
        <w:spacing w:line="297" w:lineRule="exact"/>
        <w:ind w:left="7655" w:right="5"/>
        <w:jc w:val="center"/>
        <w:rPr>
          <w:i/>
        </w:rPr>
      </w:pPr>
      <w:r w:rsidRPr="002431A3">
        <w:rPr>
          <w:i/>
          <w:sz w:val="24"/>
        </w:rPr>
        <w:t>(</w:t>
      </w:r>
      <w:proofErr w:type="spellStart"/>
      <w:r w:rsidRPr="002431A3">
        <w:rPr>
          <w:i/>
          <w:sz w:val="24"/>
        </w:rPr>
        <w:t>Ký</w:t>
      </w:r>
      <w:proofErr w:type="spellEnd"/>
      <w:r w:rsidRPr="002431A3">
        <w:rPr>
          <w:i/>
          <w:sz w:val="24"/>
        </w:rPr>
        <w:t>,</w:t>
      </w:r>
      <w:r w:rsidRPr="002431A3">
        <w:rPr>
          <w:i/>
          <w:spacing w:val="-1"/>
          <w:sz w:val="24"/>
        </w:rPr>
        <w:t xml:space="preserve"> </w:t>
      </w:r>
      <w:proofErr w:type="spellStart"/>
      <w:r w:rsidRPr="002431A3">
        <w:rPr>
          <w:i/>
          <w:sz w:val="24"/>
        </w:rPr>
        <w:t>đóng</w:t>
      </w:r>
      <w:proofErr w:type="spellEnd"/>
      <w:r w:rsidRPr="002431A3">
        <w:rPr>
          <w:i/>
          <w:spacing w:val="-1"/>
          <w:sz w:val="24"/>
        </w:rPr>
        <w:t xml:space="preserve"> </w:t>
      </w:r>
      <w:proofErr w:type="spellStart"/>
      <w:r w:rsidRPr="002431A3">
        <w:rPr>
          <w:i/>
          <w:sz w:val="24"/>
        </w:rPr>
        <w:t>dấu</w:t>
      </w:r>
      <w:proofErr w:type="spellEnd"/>
      <w:r w:rsidRPr="002431A3">
        <w:rPr>
          <w:i/>
          <w:sz w:val="24"/>
        </w:rPr>
        <w:t>,</w:t>
      </w:r>
      <w:r w:rsidRPr="002431A3">
        <w:rPr>
          <w:i/>
          <w:spacing w:val="-1"/>
          <w:sz w:val="24"/>
        </w:rPr>
        <w:t xml:space="preserve"> </w:t>
      </w:r>
      <w:proofErr w:type="spellStart"/>
      <w:r w:rsidRPr="002431A3">
        <w:rPr>
          <w:i/>
          <w:sz w:val="24"/>
        </w:rPr>
        <w:t>ghi</w:t>
      </w:r>
      <w:proofErr w:type="spellEnd"/>
      <w:r w:rsidRPr="002431A3">
        <w:rPr>
          <w:i/>
          <w:spacing w:val="-1"/>
          <w:sz w:val="24"/>
        </w:rPr>
        <w:t xml:space="preserve"> </w:t>
      </w:r>
      <w:proofErr w:type="spellStart"/>
      <w:r w:rsidRPr="002431A3">
        <w:rPr>
          <w:i/>
          <w:sz w:val="24"/>
        </w:rPr>
        <w:t>rõ</w:t>
      </w:r>
      <w:proofErr w:type="spellEnd"/>
      <w:r w:rsidRPr="002431A3">
        <w:rPr>
          <w:i/>
          <w:spacing w:val="4"/>
          <w:sz w:val="24"/>
        </w:rPr>
        <w:t xml:space="preserve"> </w:t>
      </w:r>
      <w:proofErr w:type="spellStart"/>
      <w:r w:rsidRPr="002431A3">
        <w:rPr>
          <w:i/>
        </w:rPr>
        <w:t>họ</w:t>
      </w:r>
      <w:proofErr w:type="spellEnd"/>
      <w:r w:rsidRPr="002431A3">
        <w:rPr>
          <w:i/>
        </w:rPr>
        <w:t xml:space="preserve"> </w:t>
      </w:r>
      <w:proofErr w:type="spellStart"/>
      <w:r w:rsidRPr="002431A3">
        <w:rPr>
          <w:i/>
          <w:spacing w:val="-4"/>
        </w:rPr>
        <w:t>tên</w:t>
      </w:r>
      <w:proofErr w:type="spellEnd"/>
      <w:r w:rsidRPr="002431A3">
        <w:rPr>
          <w:i/>
          <w:spacing w:val="-4"/>
        </w:rPr>
        <w:t>)</w:t>
      </w:r>
    </w:p>
    <w:p w14:paraId="14B274AE" w14:textId="77777777" w:rsidR="00DF7DCA" w:rsidRPr="002431A3" w:rsidRDefault="00DF7DCA" w:rsidP="00DF7DCA">
      <w:pPr>
        <w:spacing w:after="200"/>
        <w:rPr>
          <w:b/>
          <w:sz w:val="28"/>
          <w:szCs w:val="28"/>
        </w:rPr>
      </w:pPr>
      <w:r w:rsidRPr="002431A3">
        <w:rPr>
          <w:b/>
          <w:sz w:val="28"/>
          <w:szCs w:val="28"/>
        </w:rPr>
        <w:br w:type="page"/>
      </w:r>
    </w:p>
    <w:p w14:paraId="1D32EE6F" w14:textId="77777777" w:rsidR="00202B31" w:rsidRPr="002431A3" w:rsidRDefault="00DF7DCA" w:rsidP="00B27A09">
      <w:pPr>
        <w:tabs>
          <w:tab w:val="left" w:pos="4918"/>
          <w:tab w:val="left" w:pos="7003"/>
          <w:tab w:val="left" w:pos="7851"/>
        </w:tabs>
        <w:spacing w:line="240" w:lineRule="auto"/>
        <w:ind w:right="49"/>
        <w:rPr>
          <w:i/>
          <w:sz w:val="28"/>
          <w:szCs w:val="28"/>
        </w:rPr>
      </w:pPr>
      <w:r w:rsidRPr="002431A3">
        <w:rPr>
          <w:b/>
          <w:sz w:val="28"/>
          <w:szCs w:val="28"/>
        </w:rPr>
        <w:lastRenderedPageBreak/>
        <w:t xml:space="preserve">3. </w:t>
      </w:r>
      <w:proofErr w:type="spellStart"/>
      <w:r w:rsidR="00B27A09" w:rsidRPr="002431A3">
        <w:rPr>
          <w:b/>
          <w:sz w:val="28"/>
          <w:szCs w:val="28"/>
        </w:rPr>
        <w:t>Phụ</w:t>
      </w:r>
      <w:proofErr w:type="spellEnd"/>
      <w:r w:rsidR="00B27A09" w:rsidRPr="002431A3">
        <w:rPr>
          <w:b/>
          <w:sz w:val="28"/>
          <w:szCs w:val="28"/>
        </w:rPr>
        <w:t xml:space="preserve"> </w:t>
      </w:r>
      <w:proofErr w:type="spellStart"/>
      <w:r w:rsidR="00B27A09" w:rsidRPr="002431A3">
        <w:rPr>
          <w:b/>
          <w:sz w:val="28"/>
          <w:szCs w:val="28"/>
        </w:rPr>
        <w:t>lục</w:t>
      </w:r>
      <w:proofErr w:type="spellEnd"/>
      <w:r w:rsidR="00B27A09" w:rsidRPr="002431A3">
        <w:rPr>
          <w:b/>
          <w:sz w:val="28"/>
          <w:szCs w:val="28"/>
        </w:rPr>
        <w:t xml:space="preserve"> </w:t>
      </w:r>
      <w:proofErr w:type="spellStart"/>
      <w:r w:rsidR="00B27A09" w:rsidRPr="002431A3">
        <w:rPr>
          <w:b/>
          <w:sz w:val="28"/>
          <w:szCs w:val="28"/>
        </w:rPr>
        <w:t>sổ</w:t>
      </w:r>
      <w:proofErr w:type="spellEnd"/>
      <w:r w:rsidR="00B27A09" w:rsidRPr="002431A3">
        <w:rPr>
          <w:b/>
          <w:sz w:val="28"/>
          <w:szCs w:val="28"/>
        </w:rPr>
        <w:t xml:space="preserve"> </w:t>
      </w:r>
      <w:proofErr w:type="spellStart"/>
      <w:r w:rsidR="00B27A09" w:rsidRPr="002431A3">
        <w:rPr>
          <w:b/>
          <w:sz w:val="28"/>
          <w:szCs w:val="28"/>
        </w:rPr>
        <w:t>gốc</w:t>
      </w:r>
      <w:proofErr w:type="spellEnd"/>
      <w:r w:rsidR="00202B31" w:rsidRPr="002431A3">
        <w:rPr>
          <w:b/>
          <w:sz w:val="28"/>
          <w:szCs w:val="28"/>
        </w:rPr>
        <w:t xml:space="preserve"> </w:t>
      </w:r>
      <w:proofErr w:type="spellStart"/>
      <w:r w:rsidR="00202B31" w:rsidRPr="002431A3">
        <w:rPr>
          <w:b/>
          <w:sz w:val="28"/>
          <w:szCs w:val="28"/>
        </w:rPr>
        <w:t>văn</w:t>
      </w:r>
      <w:proofErr w:type="spellEnd"/>
      <w:r w:rsidR="00202B31" w:rsidRPr="002431A3">
        <w:rPr>
          <w:b/>
          <w:sz w:val="28"/>
          <w:szCs w:val="28"/>
        </w:rPr>
        <w:t xml:space="preserve"> </w:t>
      </w:r>
      <w:proofErr w:type="spellStart"/>
      <w:r w:rsidR="00202B31" w:rsidRPr="002431A3">
        <w:rPr>
          <w:b/>
          <w:sz w:val="28"/>
          <w:szCs w:val="28"/>
        </w:rPr>
        <w:t>bằng</w:t>
      </w:r>
      <w:proofErr w:type="spellEnd"/>
      <w:r w:rsidR="00B27A09" w:rsidRPr="002431A3">
        <w:rPr>
          <w:b/>
          <w:sz w:val="28"/>
          <w:szCs w:val="28"/>
        </w:rPr>
        <w:t xml:space="preserve">/ </w:t>
      </w:r>
      <w:proofErr w:type="spellStart"/>
      <w:r w:rsidR="00B27A09" w:rsidRPr="002431A3">
        <w:rPr>
          <w:b/>
          <w:sz w:val="28"/>
          <w:szCs w:val="28"/>
        </w:rPr>
        <w:t>chứng</w:t>
      </w:r>
      <w:proofErr w:type="spellEnd"/>
      <w:r w:rsidR="00B27A09" w:rsidRPr="002431A3">
        <w:rPr>
          <w:b/>
          <w:sz w:val="28"/>
          <w:szCs w:val="28"/>
        </w:rPr>
        <w:t xml:space="preserve"> </w:t>
      </w:r>
      <w:proofErr w:type="spellStart"/>
      <w:r w:rsidR="00B27A09" w:rsidRPr="002431A3">
        <w:rPr>
          <w:b/>
          <w:sz w:val="28"/>
          <w:szCs w:val="28"/>
        </w:rPr>
        <w:t>chỉ</w:t>
      </w:r>
      <w:proofErr w:type="spellEnd"/>
      <w:r w:rsidR="00A114B5" w:rsidRPr="002431A3">
        <w:rPr>
          <w:b/>
          <w:sz w:val="28"/>
          <w:szCs w:val="28"/>
        </w:rPr>
        <w:t xml:space="preserve"> (</w:t>
      </w:r>
      <w:proofErr w:type="spellStart"/>
      <w:r w:rsidR="00A114B5" w:rsidRPr="002431A3">
        <w:rPr>
          <w:b/>
          <w:sz w:val="28"/>
          <w:szCs w:val="28"/>
        </w:rPr>
        <w:t>khi</w:t>
      </w:r>
      <w:proofErr w:type="spellEnd"/>
      <w:r w:rsidR="00A114B5" w:rsidRPr="002431A3">
        <w:rPr>
          <w:b/>
          <w:sz w:val="28"/>
          <w:szCs w:val="28"/>
        </w:rPr>
        <w:t xml:space="preserve"> </w:t>
      </w:r>
      <w:proofErr w:type="spellStart"/>
      <w:r w:rsidR="00A114B5" w:rsidRPr="002431A3">
        <w:rPr>
          <w:b/>
          <w:sz w:val="28"/>
          <w:szCs w:val="28"/>
        </w:rPr>
        <w:t>cấp</w:t>
      </w:r>
      <w:proofErr w:type="spellEnd"/>
      <w:r w:rsidR="00A114B5" w:rsidRPr="002431A3">
        <w:rPr>
          <w:b/>
          <w:sz w:val="28"/>
          <w:szCs w:val="28"/>
        </w:rPr>
        <w:t xml:space="preserve"> </w:t>
      </w:r>
      <w:proofErr w:type="spellStart"/>
      <w:r w:rsidR="00A114B5" w:rsidRPr="002431A3">
        <w:rPr>
          <w:b/>
          <w:sz w:val="28"/>
          <w:szCs w:val="28"/>
        </w:rPr>
        <w:t>lại</w:t>
      </w:r>
      <w:proofErr w:type="spellEnd"/>
      <w:r w:rsidR="00A114B5" w:rsidRPr="002431A3">
        <w:rPr>
          <w:b/>
          <w:sz w:val="28"/>
          <w:szCs w:val="28"/>
        </w:rPr>
        <w:t xml:space="preserve">, </w:t>
      </w:r>
      <w:proofErr w:type="spellStart"/>
      <w:r w:rsidR="00A114B5" w:rsidRPr="002431A3">
        <w:rPr>
          <w:b/>
          <w:sz w:val="28"/>
          <w:szCs w:val="28"/>
        </w:rPr>
        <w:t>chỉnh</w:t>
      </w:r>
      <w:proofErr w:type="spellEnd"/>
      <w:r w:rsidR="00A114B5" w:rsidRPr="002431A3">
        <w:rPr>
          <w:b/>
          <w:sz w:val="28"/>
          <w:szCs w:val="28"/>
        </w:rPr>
        <w:t xml:space="preserve"> </w:t>
      </w:r>
      <w:proofErr w:type="spellStart"/>
      <w:r w:rsidR="00A114B5" w:rsidRPr="002431A3">
        <w:rPr>
          <w:b/>
          <w:sz w:val="28"/>
          <w:szCs w:val="28"/>
        </w:rPr>
        <w:t>sửa</w:t>
      </w:r>
      <w:proofErr w:type="spellEnd"/>
      <w:r w:rsidR="00A114B5" w:rsidRPr="002431A3">
        <w:rPr>
          <w:b/>
          <w:sz w:val="28"/>
          <w:szCs w:val="28"/>
        </w:rPr>
        <w:t xml:space="preserve">, </w:t>
      </w:r>
      <w:proofErr w:type="spellStart"/>
      <w:r w:rsidR="00A114B5" w:rsidRPr="002431A3">
        <w:rPr>
          <w:b/>
          <w:sz w:val="28"/>
          <w:szCs w:val="28"/>
        </w:rPr>
        <w:t>thu</w:t>
      </w:r>
      <w:proofErr w:type="spellEnd"/>
      <w:r w:rsidR="00A114B5" w:rsidRPr="002431A3">
        <w:rPr>
          <w:b/>
          <w:sz w:val="28"/>
          <w:szCs w:val="28"/>
        </w:rPr>
        <w:t xml:space="preserve"> </w:t>
      </w:r>
      <w:proofErr w:type="spellStart"/>
      <w:r w:rsidR="00A114B5" w:rsidRPr="002431A3">
        <w:rPr>
          <w:b/>
          <w:sz w:val="28"/>
          <w:szCs w:val="28"/>
        </w:rPr>
        <w:t>hồi</w:t>
      </w:r>
      <w:proofErr w:type="spellEnd"/>
      <w:r w:rsidR="00A114B5" w:rsidRPr="002431A3">
        <w:rPr>
          <w:b/>
          <w:sz w:val="28"/>
          <w:szCs w:val="28"/>
        </w:rPr>
        <w:t xml:space="preserve">, </w:t>
      </w:r>
      <w:proofErr w:type="spellStart"/>
      <w:r w:rsidR="00A114B5" w:rsidRPr="002431A3">
        <w:rPr>
          <w:b/>
          <w:sz w:val="28"/>
          <w:szCs w:val="28"/>
        </w:rPr>
        <w:t>hủy</w:t>
      </w:r>
      <w:proofErr w:type="spellEnd"/>
      <w:r w:rsidR="00A114B5" w:rsidRPr="002431A3">
        <w:rPr>
          <w:b/>
          <w:sz w:val="28"/>
          <w:szCs w:val="28"/>
        </w:rPr>
        <w:t xml:space="preserve"> </w:t>
      </w:r>
      <w:proofErr w:type="spellStart"/>
      <w:r w:rsidR="00A114B5" w:rsidRPr="002431A3">
        <w:rPr>
          <w:b/>
          <w:sz w:val="28"/>
          <w:szCs w:val="28"/>
        </w:rPr>
        <w:t>bỏ</w:t>
      </w:r>
      <w:proofErr w:type="spellEnd"/>
      <w:r w:rsidR="00A114B5" w:rsidRPr="002431A3">
        <w:rPr>
          <w:b/>
          <w:sz w:val="28"/>
          <w:szCs w:val="28"/>
        </w:rPr>
        <w:t xml:space="preserve"> </w:t>
      </w:r>
      <w:proofErr w:type="spellStart"/>
      <w:r w:rsidR="00A114B5" w:rsidRPr="002431A3">
        <w:rPr>
          <w:b/>
          <w:sz w:val="28"/>
          <w:szCs w:val="28"/>
        </w:rPr>
        <w:t>văn</w:t>
      </w:r>
      <w:proofErr w:type="spellEnd"/>
      <w:r w:rsidR="00A114B5" w:rsidRPr="002431A3">
        <w:rPr>
          <w:b/>
          <w:sz w:val="28"/>
          <w:szCs w:val="28"/>
        </w:rPr>
        <w:t xml:space="preserve"> </w:t>
      </w:r>
      <w:proofErr w:type="spellStart"/>
      <w:r w:rsidR="00A114B5" w:rsidRPr="002431A3">
        <w:rPr>
          <w:b/>
          <w:sz w:val="28"/>
          <w:szCs w:val="28"/>
        </w:rPr>
        <w:t>bằng</w:t>
      </w:r>
      <w:proofErr w:type="spellEnd"/>
      <w:r w:rsidR="00A114B5" w:rsidRPr="002431A3">
        <w:rPr>
          <w:b/>
          <w:sz w:val="28"/>
          <w:szCs w:val="28"/>
        </w:rPr>
        <w:t xml:space="preserve">/ </w:t>
      </w:r>
      <w:proofErr w:type="spellStart"/>
      <w:r w:rsidR="00A114B5" w:rsidRPr="002431A3">
        <w:rPr>
          <w:b/>
          <w:sz w:val="28"/>
          <w:szCs w:val="28"/>
        </w:rPr>
        <w:t>chứng</w:t>
      </w:r>
      <w:proofErr w:type="spellEnd"/>
      <w:r w:rsidR="00A114B5" w:rsidRPr="002431A3">
        <w:rPr>
          <w:b/>
          <w:sz w:val="28"/>
          <w:szCs w:val="28"/>
        </w:rPr>
        <w:t xml:space="preserve"> </w:t>
      </w:r>
      <w:proofErr w:type="spellStart"/>
      <w:r w:rsidR="00A114B5" w:rsidRPr="002431A3">
        <w:rPr>
          <w:b/>
          <w:sz w:val="28"/>
          <w:szCs w:val="28"/>
        </w:rPr>
        <w:t>chỉ</w:t>
      </w:r>
      <w:proofErr w:type="spellEnd"/>
      <w:r w:rsidR="00A114B5" w:rsidRPr="002431A3">
        <w:rPr>
          <w:b/>
          <w:sz w:val="28"/>
          <w:szCs w:val="28"/>
        </w:rPr>
        <w:t>)</w:t>
      </w:r>
    </w:p>
    <w:p w14:paraId="45F1ED25" w14:textId="77777777" w:rsidR="00B25A56" w:rsidRPr="002431A3" w:rsidRDefault="00B25A56" w:rsidP="007D4248">
      <w:pPr>
        <w:ind w:left="424"/>
        <w:rPr>
          <w:b/>
          <w:sz w:val="24"/>
        </w:rPr>
      </w:pPr>
    </w:p>
    <w:p w14:paraId="6D236F98" w14:textId="77777777" w:rsidR="007D4248" w:rsidRPr="002431A3" w:rsidRDefault="007D4248" w:rsidP="007D4248">
      <w:pPr>
        <w:ind w:left="424"/>
        <w:rPr>
          <w:b/>
          <w:sz w:val="24"/>
        </w:rPr>
      </w:pPr>
      <w:r w:rsidRPr="002431A3">
        <w:rPr>
          <w:b/>
          <w:sz w:val="24"/>
        </w:rPr>
        <w:t>TRƯỜNG</w:t>
      </w:r>
      <w:r w:rsidRPr="002431A3">
        <w:rPr>
          <w:b/>
          <w:spacing w:val="-4"/>
          <w:sz w:val="24"/>
        </w:rPr>
        <w:t xml:space="preserve"> </w:t>
      </w:r>
      <w:r w:rsidRPr="002431A3">
        <w:rPr>
          <w:b/>
          <w:sz w:val="24"/>
        </w:rPr>
        <w:t>ĐẠI</w:t>
      </w:r>
      <w:r w:rsidRPr="002431A3">
        <w:rPr>
          <w:b/>
          <w:spacing w:val="-2"/>
          <w:sz w:val="24"/>
        </w:rPr>
        <w:t xml:space="preserve"> </w:t>
      </w:r>
      <w:r w:rsidRPr="002431A3">
        <w:rPr>
          <w:b/>
          <w:sz w:val="24"/>
        </w:rPr>
        <w:t>HỌC</w:t>
      </w:r>
      <w:r w:rsidRPr="002431A3">
        <w:rPr>
          <w:b/>
          <w:spacing w:val="-2"/>
          <w:sz w:val="24"/>
        </w:rPr>
        <w:t xml:space="preserve"> </w:t>
      </w:r>
      <w:r w:rsidRPr="002431A3">
        <w:rPr>
          <w:b/>
          <w:sz w:val="24"/>
        </w:rPr>
        <w:t>TÂN</w:t>
      </w:r>
      <w:r w:rsidRPr="002431A3">
        <w:rPr>
          <w:b/>
          <w:spacing w:val="-1"/>
          <w:sz w:val="24"/>
        </w:rPr>
        <w:t xml:space="preserve"> </w:t>
      </w:r>
      <w:r w:rsidRPr="002431A3">
        <w:rPr>
          <w:b/>
          <w:spacing w:val="-4"/>
          <w:sz w:val="24"/>
        </w:rPr>
        <w:t>TRÀO</w:t>
      </w:r>
    </w:p>
    <w:p w14:paraId="037CFB2E" w14:textId="77777777" w:rsidR="007D4248" w:rsidRPr="002431A3" w:rsidRDefault="007D4248" w:rsidP="007D4248">
      <w:pPr>
        <w:pStyle w:val="BodyText"/>
        <w:spacing w:before="101"/>
        <w:rPr>
          <w:b/>
          <w:sz w:val="24"/>
        </w:rPr>
      </w:pPr>
    </w:p>
    <w:p w14:paraId="6CBCC8FC" w14:textId="77777777" w:rsidR="007D4248" w:rsidRPr="002431A3" w:rsidRDefault="00202B31" w:rsidP="007D4248">
      <w:pPr>
        <w:tabs>
          <w:tab w:val="left" w:leader="dot" w:pos="4856"/>
        </w:tabs>
        <w:jc w:val="center"/>
        <w:rPr>
          <w:b/>
          <w:sz w:val="24"/>
        </w:rPr>
      </w:pPr>
      <w:r w:rsidRPr="002431A3">
        <w:rPr>
          <w:b/>
          <w:sz w:val="24"/>
        </w:rPr>
        <w:t xml:space="preserve">PHỤ LỤC </w:t>
      </w:r>
      <w:r w:rsidR="007D4248" w:rsidRPr="002431A3">
        <w:rPr>
          <w:b/>
          <w:sz w:val="24"/>
        </w:rPr>
        <w:t>SỔ</w:t>
      </w:r>
      <w:r w:rsidR="007D4248" w:rsidRPr="002431A3">
        <w:rPr>
          <w:b/>
          <w:spacing w:val="-4"/>
          <w:sz w:val="24"/>
        </w:rPr>
        <w:t xml:space="preserve"> </w:t>
      </w:r>
      <w:r w:rsidR="007D4248" w:rsidRPr="002431A3">
        <w:rPr>
          <w:b/>
          <w:sz w:val="24"/>
        </w:rPr>
        <w:t>GỐC</w:t>
      </w:r>
      <w:r w:rsidR="007D4248" w:rsidRPr="002431A3">
        <w:rPr>
          <w:b/>
          <w:spacing w:val="-2"/>
          <w:sz w:val="24"/>
        </w:rPr>
        <w:t xml:space="preserve"> </w:t>
      </w:r>
      <w:r w:rsidR="007D4248" w:rsidRPr="002431A3">
        <w:rPr>
          <w:b/>
          <w:sz w:val="24"/>
        </w:rPr>
        <w:t>CẤP</w:t>
      </w:r>
      <w:r w:rsidR="007D4248" w:rsidRPr="002431A3">
        <w:rPr>
          <w:b/>
          <w:spacing w:val="-3"/>
          <w:sz w:val="24"/>
        </w:rPr>
        <w:t xml:space="preserve"> </w:t>
      </w:r>
      <w:r w:rsidR="007D4248" w:rsidRPr="002431A3">
        <w:rPr>
          <w:b/>
          <w:spacing w:val="-4"/>
          <w:sz w:val="24"/>
        </w:rPr>
        <w:t>BẰNG</w:t>
      </w:r>
      <w:r w:rsidR="00E01672" w:rsidRPr="002431A3">
        <w:rPr>
          <w:b/>
          <w:spacing w:val="-4"/>
          <w:sz w:val="24"/>
        </w:rPr>
        <w:t>/CHỨNG CHỈ</w:t>
      </w:r>
      <w:r w:rsidR="007D4248" w:rsidRPr="002431A3">
        <w:rPr>
          <w:b/>
          <w:spacing w:val="-4"/>
          <w:sz w:val="24"/>
        </w:rPr>
        <w:t xml:space="preserve"> ……… </w:t>
      </w:r>
      <w:r w:rsidR="007D4248" w:rsidRPr="002431A3">
        <w:rPr>
          <w:b/>
          <w:sz w:val="24"/>
        </w:rPr>
        <w:t>(</w:t>
      </w:r>
      <w:proofErr w:type="spellStart"/>
      <w:r w:rsidR="007D4248" w:rsidRPr="002431A3">
        <w:rPr>
          <w:b/>
          <w:sz w:val="24"/>
        </w:rPr>
        <w:t>tên</w:t>
      </w:r>
      <w:proofErr w:type="spellEnd"/>
      <w:r w:rsidR="007D4248" w:rsidRPr="002431A3">
        <w:rPr>
          <w:b/>
          <w:sz w:val="24"/>
        </w:rPr>
        <w:t xml:space="preserve"> </w:t>
      </w:r>
      <w:proofErr w:type="spellStart"/>
      <w:r w:rsidR="007D4248" w:rsidRPr="002431A3">
        <w:rPr>
          <w:b/>
          <w:sz w:val="24"/>
        </w:rPr>
        <w:t>văn</w:t>
      </w:r>
      <w:proofErr w:type="spellEnd"/>
      <w:r w:rsidR="007D4248" w:rsidRPr="002431A3">
        <w:rPr>
          <w:b/>
          <w:sz w:val="24"/>
        </w:rPr>
        <w:t xml:space="preserve"> </w:t>
      </w:r>
      <w:proofErr w:type="spellStart"/>
      <w:r w:rsidR="007D4248" w:rsidRPr="002431A3">
        <w:rPr>
          <w:b/>
          <w:sz w:val="24"/>
        </w:rPr>
        <w:t>bằng</w:t>
      </w:r>
      <w:proofErr w:type="spellEnd"/>
      <w:r w:rsidR="00E01672" w:rsidRPr="002431A3">
        <w:rPr>
          <w:b/>
          <w:sz w:val="24"/>
        </w:rPr>
        <w:t>/</w:t>
      </w:r>
      <w:proofErr w:type="spellStart"/>
      <w:r w:rsidR="00E01672" w:rsidRPr="002431A3">
        <w:rPr>
          <w:b/>
          <w:sz w:val="24"/>
        </w:rPr>
        <w:t>chứng</w:t>
      </w:r>
      <w:proofErr w:type="spellEnd"/>
      <w:r w:rsidR="00E01672" w:rsidRPr="002431A3">
        <w:rPr>
          <w:b/>
          <w:sz w:val="24"/>
        </w:rPr>
        <w:t xml:space="preserve"> </w:t>
      </w:r>
      <w:proofErr w:type="spellStart"/>
      <w:r w:rsidR="00E01672" w:rsidRPr="002431A3">
        <w:rPr>
          <w:b/>
          <w:sz w:val="24"/>
        </w:rPr>
        <w:t>chỉ</w:t>
      </w:r>
      <w:proofErr w:type="spellEnd"/>
      <w:r w:rsidR="00E01672" w:rsidRPr="002431A3">
        <w:rPr>
          <w:b/>
          <w:sz w:val="24"/>
        </w:rPr>
        <w:t>)</w:t>
      </w:r>
    </w:p>
    <w:p w14:paraId="21774B02" w14:textId="77777777" w:rsidR="00202B31" w:rsidRPr="002431A3" w:rsidRDefault="00202B31" w:rsidP="007D4248">
      <w:pPr>
        <w:tabs>
          <w:tab w:val="left" w:leader="dot" w:pos="4856"/>
        </w:tabs>
        <w:jc w:val="center"/>
        <w:rPr>
          <w:b/>
          <w:sz w:val="24"/>
        </w:rPr>
      </w:pPr>
    </w:p>
    <w:tbl>
      <w:tblPr>
        <w:tblW w:w="148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4"/>
        <w:gridCol w:w="989"/>
        <w:gridCol w:w="808"/>
        <w:gridCol w:w="640"/>
        <w:gridCol w:w="1018"/>
        <w:gridCol w:w="1038"/>
        <w:gridCol w:w="652"/>
        <w:gridCol w:w="1469"/>
        <w:gridCol w:w="860"/>
        <w:gridCol w:w="1407"/>
        <w:gridCol w:w="941"/>
        <w:gridCol w:w="685"/>
        <w:gridCol w:w="723"/>
        <w:gridCol w:w="755"/>
        <w:gridCol w:w="991"/>
        <w:gridCol w:w="881"/>
        <w:gridCol w:w="495"/>
      </w:tblGrid>
      <w:tr w:rsidR="00E01672" w:rsidRPr="002431A3" w14:paraId="59F4A576" w14:textId="77777777" w:rsidTr="00DF7DCA">
        <w:trPr>
          <w:tblHeader/>
        </w:trPr>
        <w:tc>
          <w:tcPr>
            <w:tcW w:w="0" w:type="auto"/>
            <w:vAlign w:val="center"/>
            <w:hideMark/>
          </w:tcPr>
          <w:p w14:paraId="78854F15" w14:textId="77777777" w:rsidR="00202B31" w:rsidRPr="002431A3" w:rsidRDefault="00202B31" w:rsidP="00202B31">
            <w:pPr>
              <w:spacing w:line="240" w:lineRule="auto"/>
              <w:jc w:val="right"/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</w:pPr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>STT</w:t>
            </w:r>
          </w:p>
        </w:tc>
        <w:tc>
          <w:tcPr>
            <w:tcW w:w="0" w:type="auto"/>
            <w:vAlign w:val="center"/>
            <w:hideMark/>
          </w:tcPr>
          <w:p w14:paraId="2D37E426" w14:textId="77777777" w:rsidR="00202B31" w:rsidRPr="002431A3" w:rsidRDefault="00202B31" w:rsidP="00202B31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</w:pPr>
            <w:proofErr w:type="spellStart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>Số</w:t>
            </w:r>
            <w:proofErr w:type="spellEnd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>hiệu</w:t>
            </w:r>
            <w:proofErr w:type="spellEnd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 xml:space="preserve"> VBCC </w:t>
            </w:r>
            <w:proofErr w:type="spellStart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>đã</w:t>
            </w:r>
            <w:proofErr w:type="spellEnd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>cấp</w:t>
            </w:r>
            <w:proofErr w:type="spellEnd"/>
          </w:p>
        </w:tc>
        <w:tc>
          <w:tcPr>
            <w:tcW w:w="808" w:type="dxa"/>
            <w:vAlign w:val="center"/>
            <w:hideMark/>
          </w:tcPr>
          <w:p w14:paraId="543841AC" w14:textId="77777777" w:rsidR="00202B31" w:rsidRPr="002431A3" w:rsidRDefault="00202B31" w:rsidP="00202B31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</w:pPr>
            <w:proofErr w:type="spellStart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>Số</w:t>
            </w:r>
            <w:proofErr w:type="spellEnd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>vào</w:t>
            </w:r>
            <w:proofErr w:type="spellEnd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>sổ</w:t>
            </w:r>
            <w:proofErr w:type="spellEnd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>gốc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D3C4259" w14:textId="77777777" w:rsidR="00202B31" w:rsidRPr="002431A3" w:rsidRDefault="00202B31" w:rsidP="00202B31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</w:pPr>
            <w:proofErr w:type="spellStart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>Ngày</w:t>
            </w:r>
            <w:proofErr w:type="spellEnd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>cấp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BCA0228" w14:textId="77777777" w:rsidR="00202B31" w:rsidRPr="002431A3" w:rsidRDefault="00202B31" w:rsidP="00202B31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</w:pPr>
            <w:proofErr w:type="spellStart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>Số</w:t>
            </w:r>
            <w:proofErr w:type="spellEnd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>định</w:t>
            </w:r>
            <w:proofErr w:type="spellEnd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>danh</w:t>
            </w:r>
            <w:proofErr w:type="spellEnd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>cá</w:t>
            </w:r>
            <w:proofErr w:type="spellEnd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>nhân</w:t>
            </w:r>
            <w:proofErr w:type="spellEnd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 xml:space="preserve"> (</w:t>
            </w:r>
            <w:proofErr w:type="spellStart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>nếu</w:t>
            </w:r>
            <w:proofErr w:type="spellEnd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>có</w:t>
            </w:r>
            <w:proofErr w:type="spellEnd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038" w:type="dxa"/>
            <w:vAlign w:val="center"/>
            <w:hideMark/>
          </w:tcPr>
          <w:p w14:paraId="6FC1B0B7" w14:textId="77777777" w:rsidR="00202B31" w:rsidRPr="002431A3" w:rsidRDefault="00202B31" w:rsidP="00202B31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</w:pPr>
            <w:proofErr w:type="spellStart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>Họ</w:t>
            </w:r>
            <w:proofErr w:type="spellEnd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>và</w:t>
            </w:r>
            <w:proofErr w:type="spellEnd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>tên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4A543CE" w14:textId="77777777" w:rsidR="00202B31" w:rsidRPr="002431A3" w:rsidRDefault="00202B31" w:rsidP="00202B31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</w:pPr>
            <w:proofErr w:type="spellStart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>Ngày</w:t>
            </w:r>
            <w:proofErr w:type="spellEnd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>sinh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3272243" w14:textId="77777777" w:rsidR="00202B31" w:rsidRPr="002431A3" w:rsidRDefault="00202B31" w:rsidP="00202B31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</w:pPr>
            <w:proofErr w:type="spellStart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>Tên</w:t>
            </w:r>
            <w:proofErr w:type="spellEnd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>văn</w:t>
            </w:r>
            <w:proofErr w:type="spellEnd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>bằng</w:t>
            </w:r>
            <w:proofErr w:type="spellEnd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>/</w:t>
            </w:r>
            <w:proofErr w:type="spellStart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>chứng</w:t>
            </w:r>
            <w:proofErr w:type="spellEnd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>chỉ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F5A1186" w14:textId="77777777" w:rsidR="00202B31" w:rsidRPr="002431A3" w:rsidRDefault="00202B31" w:rsidP="00E01672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</w:pPr>
            <w:proofErr w:type="spellStart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>Nội</w:t>
            </w:r>
            <w:proofErr w:type="spellEnd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 xml:space="preserve"> dung </w:t>
            </w:r>
            <w:proofErr w:type="spellStart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>chỉnh</w:t>
            </w:r>
            <w:proofErr w:type="spellEnd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>sửa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D5F0977" w14:textId="77777777" w:rsidR="00202B31" w:rsidRPr="002431A3" w:rsidRDefault="00202B31" w:rsidP="00E01672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</w:pPr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 xml:space="preserve">Lý do </w:t>
            </w:r>
            <w:proofErr w:type="spellStart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>chỉnh</w:t>
            </w:r>
            <w:proofErr w:type="spellEnd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>sửa</w:t>
            </w:r>
            <w:proofErr w:type="spellEnd"/>
            <w:r w:rsidR="00E01672"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>/</w:t>
            </w:r>
            <w:proofErr w:type="spellStart"/>
            <w:r w:rsidR="00E01672"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>cấp</w:t>
            </w:r>
            <w:proofErr w:type="spellEnd"/>
            <w:r w:rsidR="00E01672"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="00E01672"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>lại</w:t>
            </w:r>
            <w:proofErr w:type="spellEnd"/>
            <w:r w:rsidR="00E01672"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 xml:space="preserve">/ </w:t>
            </w:r>
            <w:proofErr w:type="spellStart"/>
            <w:r w:rsidR="00E01672"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>thu</w:t>
            </w:r>
            <w:proofErr w:type="spellEnd"/>
            <w:r w:rsidR="00E01672"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="00E01672"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>hồi</w:t>
            </w:r>
            <w:proofErr w:type="spellEnd"/>
            <w:r w:rsidR="00E01672"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 xml:space="preserve">/ </w:t>
            </w:r>
            <w:proofErr w:type="spellStart"/>
            <w:r w:rsidR="00E01672"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>hủy</w:t>
            </w:r>
            <w:proofErr w:type="spellEnd"/>
            <w:r w:rsidR="00E01672"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="00E01672"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>bỏ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1FAE529" w14:textId="77777777" w:rsidR="00202B31" w:rsidRPr="002431A3" w:rsidRDefault="00202B31" w:rsidP="00202B31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</w:pPr>
            <w:proofErr w:type="spellStart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>Số</w:t>
            </w:r>
            <w:proofErr w:type="spellEnd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>hiệu</w:t>
            </w:r>
            <w:proofErr w:type="spellEnd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 xml:space="preserve"> VBCC </w:t>
            </w:r>
            <w:proofErr w:type="spellStart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>mới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13621F2" w14:textId="77777777" w:rsidR="00202B31" w:rsidRPr="002431A3" w:rsidRDefault="00202B31" w:rsidP="00202B31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</w:pPr>
            <w:proofErr w:type="spellStart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>Số</w:t>
            </w:r>
            <w:proofErr w:type="spellEnd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>vào</w:t>
            </w:r>
            <w:proofErr w:type="spellEnd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>sổ</w:t>
            </w:r>
            <w:proofErr w:type="spellEnd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>gốc</w:t>
            </w:r>
            <w:proofErr w:type="spellEnd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>mới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4C128C3" w14:textId="77777777" w:rsidR="00202B31" w:rsidRPr="002431A3" w:rsidRDefault="00202B31" w:rsidP="00202B31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</w:pPr>
            <w:proofErr w:type="spellStart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>Ngày</w:t>
            </w:r>
            <w:proofErr w:type="spellEnd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>cấp</w:t>
            </w:r>
            <w:proofErr w:type="spellEnd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>mới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145B79A" w14:textId="77777777" w:rsidR="00202B31" w:rsidRPr="002431A3" w:rsidRDefault="00202B31" w:rsidP="00202B31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</w:pPr>
            <w:proofErr w:type="spellStart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>Số</w:t>
            </w:r>
            <w:proofErr w:type="spellEnd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>quyết</w:t>
            </w:r>
            <w:proofErr w:type="spellEnd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>định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AA16509" w14:textId="77777777" w:rsidR="00202B31" w:rsidRPr="002431A3" w:rsidRDefault="00202B31" w:rsidP="00202B31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</w:pPr>
            <w:proofErr w:type="spellStart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>Ngày</w:t>
            </w:r>
            <w:proofErr w:type="spellEnd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 xml:space="preserve"> ban </w:t>
            </w:r>
            <w:proofErr w:type="spellStart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>hành</w:t>
            </w:r>
            <w:proofErr w:type="spellEnd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>quyết</w:t>
            </w:r>
            <w:proofErr w:type="spellEnd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>định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CADFF27" w14:textId="77777777" w:rsidR="00202B31" w:rsidRPr="002431A3" w:rsidRDefault="00202B31" w:rsidP="00202B31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</w:pPr>
            <w:proofErr w:type="spellStart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>Chữ</w:t>
            </w:r>
            <w:proofErr w:type="spellEnd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>ký</w:t>
            </w:r>
            <w:proofErr w:type="spellEnd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>người</w:t>
            </w:r>
            <w:proofErr w:type="spellEnd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>nhận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A228928" w14:textId="77777777" w:rsidR="00202B31" w:rsidRPr="002431A3" w:rsidRDefault="00202B31" w:rsidP="00202B31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</w:pPr>
            <w:proofErr w:type="spellStart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>Ghi</w:t>
            </w:r>
            <w:proofErr w:type="spellEnd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2431A3">
              <w:rPr>
                <w:rFonts w:cs="Times New Roman"/>
                <w:b/>
                <w:bCs/>
                <w:sz w:val="24"/>
                <w:szCs w:val="24"/>
                <w:lang w:val="en-GB" w:eastAsia="en-GB"/>
              </w:rPr>
              <w:t>chú</w:t>
            </w:r>
            <w:proofErr w:type="spellEnd"/>
          </w:p>
        </w:tc>
      </w:tr>
    </w:tbl>
    <w:p w14:paraId="197C8938" w14:textId="77777777" w:rsidR="007D4248" w:rsidRPr="002431A3" w:rsidRDefault="007D4248" w:rsidP="007D4248">
      <w:pPr>
        <w:tabs>
          <w:tab w:val="left" w:leader="dot" w:pos="4856"/>
        </w:tabs>
        <w:jc w:val="center"/>
        <w:rPr>
          <w:b/>
          <w:sz w:val="24"/>
        </w:rPr>
      </w:pPr>
    </w:p>
    <w:p w14:paraId="59A8EBA7" w14:textId="77777777" w:rsidR="007D4248" w:rsidRPr="002431A3" w:rsidRDefault="007D4248" w:rsidP="007D4248">
      <w:pPr>
        <w:spacing w:before="269"/>
        <w:ind w:left="7654" w:right="5"/>
        <w:jc w:val="center"/>
        <w:rPr>
          <w:i/>
          <w:sz w:val="24"/>
        </w:rPr>
      </w:pPr>
      <w:proofErr w:type="spellStart"/>
      <w:r w:rsidRPr="002431A3">
        <w:rPr>
          <w:i/>
          <w:sz w:val="24"/>
        </w:rPr>
        <w:t>Tuyên</w:t>
      </w:r>
      <w:proofErr w:type="spellEnd"/>
      <w:r w:rsidRPr="002431A3">
        <w:rPr>
          <w:i/>
          <w:spacing w:val="-1"/>
          <w:sz w:val="24"/>
        </w:rPr>
        <w:t xml:space="preserve"> </w:t>
      </w:r>
      <w:r w:rsidRPr="002431A3">
        <w:rPr>
          <w:i/>
          <w:sz w:val="24"/>
        </w:rPr>
        <w:t xml:space="preserve">Quang, </w:t>
      </w:r>
      <w:proofErr w:type="spellStart"/>
      <w:r w:rsidRPr="002431A3">
        <w:rPr>
          <w:i/>
          <w:sz w:val="24"/>
        </w:rPr>
        <w:t>ngày</w:t>
      </w:r>
      <w:proofErr w:type="spellEnd"/>
      <w:r w:rsidRPr="002431A3">
        <w:rPr>
          <w:i/>
          <w:sz w:val="24"/>
        </w:rPr>
        <w:t xml:space="preserve">.... </w:t>
      </w:r>
      <w:proofErr w:type="spellStart"/>
      <w:r w:rsidRPr="002431A3">
        <w:rPr>
          <w:i/>
          <w:sz w:val="24"/>
        </w:rPr>
        <w:t>tháng</w:t>
      </w:r>
      <w:proofErr w:type="spellEnd"/>
      <w:r w:rsidRPr="002431A3">
        <w:rPr>
          <w:i/>
          <w:sz w:val="24"/>
        </w:rPr>
        <w:t xml:space="preserve"> .... </w:t>
      </w:r>
      <w:proofErr w:type="spellStart"/>
      <w:r w:rsidRPr="002431A3">
        <w:rPr>
          <w:i/>
          <w:spacing w:val="-2"/>
          <w:sz w:val="24"/>
        </w:rPr>
        <w:t>năm</w:t>
      </w:r>
      <w:proofErr w:type="spellEnd"/>
      <w:proofErr w:type="gramStart"/>
      <w:r w:rsidRPr="002431A3">
        <w:rPr>
          <w:i/>
          <w:spacing w:val="-2"/>
          <w:sz w:val="24"/>
        </w:rPr>
        <w:t>.....</w:t>
      </w:r>
      <w:proofErr w:type="gramEnd"/>
    </w:p>
    <w:p w14:paraId="40655C5B" w14:textId="77777777" w:rsidR="007D4248" w:rsidRPr="002431A3" w:rsidRDefault="007D4248" w:rsidP="007D4248">
      <w:pPr>
        <w:spacing w:before="5" w:line="274" w:lineRule="exact"/>
        <w:ind w:left="7658" w:right="5"/>
        <w:jc w:val="center"/>
        <w:rPr>
          <w:b/>
          <w:sz w:val="24"/>
        </w:rPr>
      </w:pPr>
      <w:r w:rsidRPr="002431A3">
        <w:rPr>
          <w:b/>
          <w:sz w:val="24"/>
        </w:rPr>
        <w:t xml:space="preserve">HIỆU </w:t>
      </w:r>
      <w:r w:rsidRPr="002431A3">
        <w:rPr>
          <w:b/>
          <w:spacing w:val="-2"/>
          <w:sz w:val="24"/>
        </w:rPr>
        <w:t>TRƯỞNG</w:t>
      </w:r>
      <w:r w:rsidR="00DF7DCA" w:rsidRPr="002431A3">
        <w:rPr>
          <w:b/>
          <w:spacing w:val="-2"/>
          <w:sz w:val="24"/>
        </w:rPr>
        <w:t>/GIÁM ĐỐC</w:t>
      </w:r>
    </w:p>
    <w:p w14:paraId="0B94DE1D" w14:textId="77777777" w:rsidR="007D4248" w:rsidRPr="002431A3" w:rsidRDefault="007D4248" w:rsidP="007D4248">
      <w:pPr>
        <w:spacing w:line="297" w:lineRule="exact"/>
        <w:ind w:left="7655" w:right="5"/>
        <w:jc w:val="center"/>
        <w:rPr>
          <w:i/>
        </w:rPr>
      </w:pPr>
      <w:r w:rsidRPr="002431A3">
        <w:rPr>
          <w:i/>
          <w:sz w:val="24"/>
        </w:rPr>
        <w:t>(</w:t>
      </w:r>
      <w:proofErr w:type="spellStart"/>
      <w:r w:rsidRPr="002431A3">
        <w:rPr>
          <w:i/>
          <w:sz w:val="24"/>
        </w:rPr>
        <w:t>Ký</w:t>
      </w:r>
      <w:proofErr w:type="spellEnd"/>
      <w:r w:rsidRPr="002431A3">
        <w:rPr>
          <w:i/>
          <w:sz w:val="24"/>
        </w:rPr>
        <w:t>,</w:t>
      </w:r>
      <w:r w:rsidRPr="002431A3">
        <w:rPr>
          <w:i/>
          <w:spacing w:val="-1"/>
          <w:sz w:val="24"/>
        </w:rPr>
        <w:t xml:space="preserve"> </w:t>
      </w:r>
      <w:proofErr w:type="spellStart"/>
      <w:r w:rsidRPr="002431A3">
        <w:rPr>
          <w:i/>
          <w:sz w:val="24"/>
        </w:rPr>
        <w:t>đóng</w:t>
      </w:r>
      <w:proofErr w:type="spellEnd"/>
      <w:r w:rsidRPr="002431A3">
        <w:rPr>
          <w:i/>
          <w:spacing w:val="-1"/>
          <w:sz w:val="24"/>
        </w:rPr>
        <w:t xml:space="preserve"> </w:t>
      </w:r>
      <w:proofErr w:type="spellStart"/>
      <w:r w:rsidRPr="002431A3">
        <w:rPr>
          <w:i/>
          <w:sz w:val="24"/>
        </w:rPr>
        <w:t>dấu</w:t>
      </w:r>
      <w:proofErr w:type="spellEnd"/>
      <w:r w:rsidRPr="002431A3">
        <w:rPr>
          <w:i/>
          <w:sz w:val="24"/>
        </w:rPr>
        <w:t>,</w:t>
      </w:r>
      <w:r w:rsidRPr="002431A3">
        <w:rPr>
          <w:i/>
          <w:spacing w:val="-1"/>
          <w:sz w:val="24"/>
        </w:rPr>
        <w:t xml:space="preserve"> </w:t>
      </w:r>
      <w:proofErr w:type="spellStart"/>
      <w:r w:rsidRPr="002431A3">
        <w:rPr>
          <w:i/>
          <w:sz w:val="24"/>
        </w:rPr>
        <w:t>ghi</w:t>
      </w:r>
      <w:proofErr w:type="spellEnd"/>
      <w:r w:rsidRPr="002431A3">
        <w:rPr>
          <w:i/>
          <w:spacing w:val="-1"/>
          <w:sz w:val="24"/>
        </w:rPr>
        <w:t xml:space="preserve"> </w:t>
      </w:r>
      <w:proofErr w:type="spellStart"/>
      <w:r w:rsidRPr="002431A3">
        <w:rPr>
          <w:i/>
          <w:sz w:val="24"/>
        </w:rPr>
        <w:t>rõ</w:t>
      </w:r>
      <w:proofErr w:type="spellEnd"/>
      <w:r w:rsidRPr="002431A3">
        <w:rPr>
          <w:i/>
          <w:spacing w:val="4"/>
          <w:sz w:val="24"/>
        </w:rPr>
        <w:t xml:space="preserve"> </w:t>
      </w:r>
      <w:proofErr w:type="spellStart"/>
      <w:r w:rsidRPr="002431A3">
        <w:rPr>
          <w:i/>
        </w:rPr>
        <w:t>họ</w:t>
      </w:r>
      <w:proofErr w:type="spellEnd"/>
      <w:r w:rsidRPr="002431A3">
        <w:rPr>
          <w:i/>
        </w:rPr>
        <w:t xml:space="preserve"> </w:t>
      </w:r>
      <w:proofErr w:type="spellStart"/>
      <w:r w:rsidRPr="002431A3">
        <w:rPr>
          <w:i/>
          <w:spacing w:val="-4"/>
        </w:rPr>
        <w:t>tên</w:t>
      </w:r>
      <w:proofErr w:type="spellEnd"/>
      <w:r w:rsidRPr="002431A3">
        <w:rPr>
          <w:i/>
          <w:spacing w:val="-4"/>
        </w:rPr>
        <w:t>)</w:t>
      </w:r>
    </w:p>
    <w:p w14:paraId="6919A3D9" w14:textId="77777777" w:rsidR="00100F74" w:rsidRPr="002431A3" w:rsidRDefault="00100F74">
      <w:pPr>
        <w:spacing w:after="200"/>
        <w:rPr>
          <w:b/>
        </w:rPr>
        <w:sectPr w:rsidR="00100F74" w:rsidRPr="002431A3" w:rsidSect="003C4B06">
          <w:pgSz w:w="16840" w:h="11910" w:orient="landscape" w:code="9"/>
          <w:pgMar w:top="1276" w:right="1140" w:bottom="709" w:left="1701" w:header="720" w:footer="720" w:gutter="0"/>
          <w:cols w:space="720"/>
        </w:sectPr>
      </w:pPr>
    </w:p>
    <w:p w14:paraId="17AFA735" w14:textId="77777777" w:rsidR="00872477" w:rsidRPr="002431A3" w:rsidRDefault="00687B65" w:rsidP="00B27A09">
      <w:pPr>
        <w:tabs>
          <w:tab w:val="left" w:pos="4918"/>
          <w:tab w:val="left" w:pos="7003"/>
          <w:tab w:val="left" w:pos="7851"/>
        </w:tabs>
        <w:spacing w:line="240" w:lineRule="auto"/>
        <w:ind w:right="49"/>
        <w:rPr>
          <w:i/>
          <w:sz w:val="28"/>
        </w:rPr>
      </w:pPr>
      <w:r w:rsidRPr="002431A3">
        <w:rPr>
          <w:b/>
          <w:sz w:val="24"/>
        </w:rPr>
        <w:lastRenderedPageBreak/>
        <w:t>4</w:t>
      </w:r>
      <w:r w:rsidR="00B27A09" w:rsidRPr="002431A3">
        <w:rPr>
          <w:b/>
          <w:sz w:val="24"/>
        </w:rPr>
        <w:t xml:space="preserve">. </w:t>
      </w:r>
      <w:proofErr w:type="spellStart"/>
      <w:r w:rsidR="00B27A09" w:rsidRPr="002431A3">
        <w:rPr>
          <w:b/>
          <w:sz w:val="24"/>
        </w:rPr>
        <w:t>Mẫu</w:t>
      </w:r>
      <w:proofErr w:type="spellEnd"/>
      <w:r w:rsidR="00B27A09" w:rsidRPr="002431A3">
        <w:rPr>
          <w:b/>
          <w:sz w:val="24"/>
        </w:rPr>
        <w:t xml:space="preserve"> </w:t>
      </w:r>
      <w:proofErr w:type="spellStart"/>
      <w:r w:rsidR="00B27A09" w:rsidRPr="002431A3">
        <w:rPr>
          <w:b/>
          <w:sz w:val="24"/>
        </w:rPr>
        <w:t>phiếu</w:t>
      </w:r>
      <w:proofErr w:type="spellEnd"/>
      <w:r w:rsidR="00B27A09" w:rsidRPr="002431A3">
        <w:rPr>
          <w:b/>
          <w:sz w:val="24"/>
        </w:rPr>
        <w:t xml:space="preserve"> </w:t>
      </w:r>
      <w:r w:rsidR="00872477" w:rsidRPr="002431A3">
        <w:rPr>
          <w:b/>
          <w:sz w:val="24"/>
        </w:rPr>
        <w:t>(</w:t>
      </w:r>
      <w:proofErr w:type="spellStart"/>
      <w:r w:rsidR="00872477" w:rsidRPr="002431A3">
        <w:rPr>
          <w:b/>
          <w:sz w:val="24"/>
        </w:rPr>
        <w:t>khi</w:t>
      </w:r>
      <w:proofErr w:type="spellEnd"/>
      <w:r w:rsidR="00872477" w:rsidRPr="002431A3">
        <w:rPr>
          <w:b/>
          <w:sz w:val="24"/>
        </w:rPr>
        <w:t xml:space="preserve"> </w:t>
      </w:r>
      <w:proofErr w:type="spellStart"/>
      <w:r w:rsidR="00872477" w:rsidRPr="002431A3">
        <w:rPr>
          <w:b/>
          <w:sz w:val="24"/>
        </w:rPr>
        <w:t>cấp</w:t>
      </w:r>
      <w:proofErr w:type="spellEnd"/>
      <w:r w:rsidR="00872477" w:rsidRPr="002431A3">
        <w:rPr>
          <w:b/>
          <w:sz w:val="24"/>
        </w:rPr>
        <w:t xml:space="preserve"> </w:t>
      </w:r>
      <w:proofErr w:type="spellStart"/>
      <w:r w:rsidR="00872477" w:rsidRPr="002431A3">
        <w:rPr>
          <w:b/>
          <w:sz w:val="24"/>
        </w:rPr>
        <w:t>lại</w:t>
      </w:r>
      <w:proofErr w:type="spellEnd"/>
      <w:r w:rsidR="00872477" w:rsidRPr="002431A3">
        <w:rPr>
          <w:b/>
          <w:sz w:val="24"/>
        </w:rPr>
        <w:t xml:space="preserve">, </w:t>
      </w:r>
      <w:proofErr w:type="spellStart"/>
      <w:r w:rsidR="00872477" w:rsidRPr="002431A3">
        <w:rPr>
          <w:b/>
          <w:sz w:val="24"/>
        </w:rPr>
        <w:t>chỉnh</w:t>
      </w:r>
      <w:proofErr w:type="spellEnd"/>
      <w:r w:rsidR="00872477" w:rsidRPr="002431A3">
        <w:rPr>
          <w:b/>
          <w:sz w:val="24"/>
        </w:rPr>
        <w:t xml:space="preserve"> </w:t>
      </w:r>
      <w:proofErr w:type="spellStart"/>
      <w:r w:rsidR="00872477" w:rsidRPr="002431A3">
        <w:rPr>
          <w:b/>
          <w:sz w:val="24"/>
        </w:rPr>
        <w:t>sửa</w:t>
      </w:r>
      <w:proofErr w:type="spellEnd"/>
      <w:r w:rsidR="00872477" w:rsidRPr="002431A3">
        <w:rPr>
          <w:b/>
          <w:sz w:val="24"/>
        </w:rPr>
        <w:t xml:space="preserve">, </w:t>
      </w:r>
      <w:proofErr w:type="spellStart"/>
      <w:r w:rsidR="00872477" w:rsidRPr="002431A3">
        <w:rPr>
          <w:b/>
          <w:sz w:val="24"/>
        </w:rPr>
        <w:t>thu</w:t>
      </w:r>
      <w:proofErr w:type="spellEnd"/>
      <w:r w:rsidR="00872477" w:rsidRPr="002431A3">
        <w:rPr>
          <w:b/>
          <w:sz w:val="24"/>
        </w:rPr>
        <w:t xml:space="preserve"> </w:t>
      </w:r>
      <w:proofErr w:type="spellStart"/>
      <w:r w:rsidR="00872477" w:rsidRPr="002431A3">
        <w:rPr>
          <w:b/>
          <w:sz w:val="24"/>
        </w:rPr>
        <w:t>hồi</w:t>
      </w:r>
      <w:proofErr w:type="spellEnd"/>
      <w:r w:rsidR="00872477" w:rsidRPr="002431A3">
        <w:rPr>
          <w:b/>
          <w:sz w:val="24"/>
        </w:rPr>
        <w:t xml:space="preserve">, </w:t>
      </w:r>
      <w:proofErr w:type="spellStart"/>
      <w:r w:rsidR="00872477" w:rsidRPr="002431A3">
        <w:rPr>
          <w:b/>
          <w:sz w:val="24"/>
        </w:rPr>
        <w:t>hủy</w:t>
      </w:r>
      <w:proofErr w:type="spellEnd"/>
      <w:r w:rsidR="00872477" w:rsidRPr="002431A3">
        <w:rPr>
          <w:b/>
          <w:sz w:val="24"/>
        </w:rPr>
        <w:t xml:space="preserve"> </w:t>
      </w:r>
      <w:proofErr w:type="spellStart"/>
      <w:r w:rsidR="00872477" w:rsidRPr="002431A3">
        <w:rPr>
          <w:b/>
          <w:sz w:val="24"/>
        </w:rPr>
        <w:t>bỏ</w:t>
      </w:r>
      <w:proofErr w:type="spellEnd"/>
      <w:r w:rsidR="00872477" w:rsidRPr="002431A3">
        <w:rPr>
          <w:b/>
          <w:sz w:val="24"/>
        </w:rPr>
        <w:t xml:space="preserve"> </w:t>
      </w:r>
      <w:proofErr w:type="spellStart"/>
      <w:r w:rsidR="00872477" w:rsidRPr="002431A3">
        <w:rPr>
          <w:b/>
          <w:sz w:val="24"/>
        </w:rPr>
        <w:t>văn</w:t>
      </w:r>
      <w:proofErr w:type="spellEnd"/>
      <w:r w:rsidR="00872477" w:rsidRPr="002431A3">
        <w:rPr>
          <w:b/>
          <w:sz w:val="24"/>
        </w:rPr>
        <w:t xml:space="preserve"> </w:t>
      </w:r>
      <w:proofErr w:type="spellStart"/>
      <w:r w:rsidR="00872477" w:rsidRPr="002431A3">
        <w:rPr>
          <w:b/>
          <w:sz w:val="24"/>
        </w:rPr>
        <w:t>bằng</w:t>
      </w:r>
      <w:proofErr w:type="spellEnd"/>
      <w:r w:rsidR="00872477" w:rsidRPr="002431A3">
        <w:rPr>
          <w:b/>
          <w:sz w:val="24"/>
        </w:rPr>
        <w:t xml:space="preserve">/ </w:t>
      </w:r>
      <w:proofErr w:type="spellStart"/>
      <w:r w:rsidR="00872477" w:rsidRPr="002431A3">
        <w:rPr>
          <w:b/>
          <w:sz w:val="24"/>
        </w:rPr>
        <w:t>chứng</w:t>
      </w:r>
      <w:proofErr w:type="spellEnd"/>
      <w:r w:rsidR="00872477" w:rsidRPr="002431A3">
        <w:rPr>
          <w:b/>
          <w:sz w:val="24"/>
        </w:rPr>
        <w:t xml:space="preserve"> </w:t>
      </w:r>
      <w:proofErr w:type="spellStart"/>
      <w:r w:rsidR="00872477" w:rsidRPr="002431A3">
        <w:rPr>
          <w:b/>
          <w:sz w:val="24"/>
        </w:rPr>
        <w:t>chỉ</w:t>
      </w:r>
      <w:proofErr w:type="spellEnd"/>
      <w:r w:rsidR="00872477" w:rsidRPr="002431A3">
        <w:rPr>
          <w:b/>
          <w:sz w:val="24"/>
        </w:rPr>
        <w:t>)</w:t>
      </w:r>
    </w:p>
    <w:p w14:paraId="48AE5AE5" w14:textId="77777777" w:rsidR="00B27A09" w:rsidRPr="002431A3" w:rsidRDefault="00B27A09" w:rsidP="001C0322">
      <w:pPr>
        <w:keepNext/>
        <w:jc w:val="center"/>
        <w:rPr>
          <w:b/>
          <w:sz w:val="28"/>
          <w:szCs w:val="28"/>
        </w:rPr>
      </w:pPr>
    </w:p>
    <w:p w14:paraId="63E1D756" w14:textId="77777777" w:rsidR="001C0322" w:rsidRPr="002431A3" w:rsidRDefault="001C0322" w:rsidP="001C0322">
      <w:pPr>
        <w:keepNext/>
        <w:jc w:val="center"/>
        <w:rPr>
          <w:sz w:val="28"/>
          <w:szCs w:val="28"/>
        </w:rPr>
      </w:pPr>
      <w:r w:rsidRPr="002431A3">
        <w:rPr>
          <w:b/>
          <w:sz w:val="28"/>
          <w:szCs w:val="28"/>
        </w:rPr>
        <w:t>PHIẾU ĐỀ NGHỊ</w:t>
      </w:r>
    </w:p>
    <w:p w14:paraId="6A0ED768" w14:textId="77777777" w:rsidR="001C0322" w:rsidRPr="002431A3" w:rsidRDefault="001C0322" w:rsidP="001C0322">
      <w:pPr>
        <w:spacing w:after="200"/>
        <w:jc w:val="center"/>
        <w:rPr>
          <w:sz w:val="28"/>
          <w:szCs w:val="28"/>
        </w:rPr>
      </w:pPr>
      <w:proofErr w:type="spellStart"/>
      <w:r w:rsidRPr="002431A3">
        <w:rPr>
          <w:b/>
          <w:sz w:val="28"/>
          <w:szCs w:val="28"/>
        </w:rPr>
        <w:t>Cấp</w:t>
      </w:r>
      <w:proofErr w:type="spellEnd"/>
      <w:r w:rsidRPr="002431A3">
        <w:rPr>
          <w:b/>
          <w:sz w:val="28"/>
          <w:szCs w:val="28"/>
        </w:rPr>
        <w:t xml:space="preserve"> </w:t>
      </w:r>
      <w:proofErr w:type="spellStart"/>
      <w:r w:rsidRPr="002431A3">
        <w:rPr>
          <w:b/>
          <w:sz w:val="28"/>
          <w:szCs w:val="28"/>
        </w:rPr>
        <w:t>bản</w:t>
      </w:r>
      <w:proofErr w:type="spellEnd"/>
      <w:r w:rsidRPr="002431A3">
        <w:rPr>
          <w:b/>
          <w:sz w:val="28"/>
          <w:szCs w:val="28"/>
        </w:rPr>
        <w:t xml:space="preserve"> </w:t>
      </w:r>
      <w:proofErr w:type="spellStart"/>
      <w:r w:rsidRPr="002431A3">
        <w:rPr>
          <w:b/>
          <w:sz w:val="28"/>
          <w:szCs w:val="28"/>
        </w:rPr>
        <w:t>sao</w:t>
      </w:r>
      <w:proofErr w:type="spellEnd"/>
      <w:r w:rsidRPr="002431A3">
        <w:rPr>
          <w:b/>
          <w:sz w:val="28"/>
          <w:szCs w:val="28"/>
        </w:rPr>
        <w:t xml:space="preserve"> </w:t>
      </w:r>
      <w:proofErr w:type="spellStart"/>
      <w:r w:rsidRPr="002431A3">
        <w:rPr>
          <w:b/>
          <w:sz w:val="28"/>
          <w:szCs w:val="28"/>
        </w:rPr>
        <w:t>từ</w:t>
      </w:r>
      <w:proofErr w:type="spellEnd"/>
      <w:r w:rsidRPr="002431A3">
        <w:rPr>
          <w:b/>
          <w:sz w:val="28"/>
          <w:szCs w:val="28"/>
        </w:rPr>
        <w:t xml:space="preserve"> </w:t>
      </w:r>
      <w:proofErr w:type="spellStart"/>
      <w:r w:rsidRPr="002431A3">
        <w:rPr>
          <w:b/>
          <w:sz w:val="28"/>
          <w:szCs w:val="28"/>
        </w:rPr>
        <w:t>sổ</w:t>
      </w:r>
      <w:proofErr w:type="spellEnd"/>
      <w:r w:rsidRPr="002431A3">
        <w:rPr>
          <w:b/>
          <w:sz w:val="28"/>
          <w:szCs w:val="28"/>
        </w:rPr>
        <w:t xml:space="preserve"> </w:t>
      </w:r>
      <w:proofErr w:type="spellStart"/>
      <w:r w:rsidRPr="002431A3">
        <w:rPr>
          <w:b/>
          <w:sz w:val="28"/>
          <w:szCs w:val="28"/>
        </w:rPr>
        <w:t>gốc</w:t>
      </w:r>
      <w:proofErr w:type="spellEnd"/>
      <w:r w:rsidRPr="002431A3">
        <w:rPr>
          <w:b/>
          <w:sz w:val="28"/>
          <w:szCs w:val="28"/>
        </w:rPr>
        <w:t xml:space="preserve">/ </w:t>
      </w:r>
      <w:proofErr w:type="spellStart"/>
      <w:r w:rsidRPr="002431A3">
        <w:rPr>
          <w:b/>
          <w:sz w:val="28"/>
          <w:szCs w:val="28"/>
        </w:rPr>
        <w:t>cấp</w:t>
      </w:r>
      <w:proofErr w:type="spellEnd"/>
      <w:r w:rsidRPr="002431A3">
        <w:rPr>
          <w:b/>
          <w:sz w:val="28"/>
          <w:szCs w:val="28"/>
        </w:rPr>
        <w:t xml:space="preserve"> </w:t>
      </w:r>
      <w:proofErr w:type="spellStart"/>
      <w:r w:rsidRPr="002431A3">
        <w:rPr>
          <w:b/>
          <w:sz w:val="28"/>
          <w:szCs w:val="28"/>
        </w:rPr>
        <w:t>lại</w:t>
      </w:r>
      <w:proofErr w:type="spellEnd"/>
      <w:r w:rsidRPr="002431A3">
        <w:rPr>
          <w:b/>
          <w:sz w:val="28"/>
          <w:szCs w:val="28"/>
        </w:rPr>
        <w:t xml:space="preserve"> / </w:t>
      </w:r>
      <w:proofErr w:type="spellStart"/>
      <w:r w:rsidRPr="002431A3">
        <w:rPr>
          <w:b/>
          <w:sz w:val="28"/>
          <w:szCs w:val="28"/>
        </w:rPr>
        <w:t>chỉnh</w:t>
      </w:r>
      <w:proofErr w:type="spellEnd"/>
      <w:r w:rsidRPr="002431A3">
        <w:rPr>
          <w:b/>
          <w:sz w:val="28"/>
          <w:szCs w:val="28"/>
        </w:rPr>
        <w:t xml:space="preserve"> </w:t>
      </w:r>
      <w:proofErr w:type="spellStart"/>
      <w:r w:rsidRPr="002431A3">
        <w:rPr>
          <w:b/>
          <w:sz w:val="28"/>
          <w:szCs w:val="28"/>
        </w:rPr>
        <w:t>sửa</w:t>
      </w:r>
      <w:proofErr w:type="spellEnd"/>
      <w:r w:rsidRPr="002431A3">
        <w:rPr>
          <w:b/>
          <w:sz w:val="28"/>
          <w:szCs w:val="28"/>
        </w:rPr>
        <w:t xml:space="preserve"> </w:t>
      </w:r>
      <w:proofErr w:type="spellStart"/>
      <w:r w:rsidRPr="002431A3">
        <w:rPr>
          <w:b/>
          <w:sz w:val="28"/>
          <w:szCs w:val="28"/>
        </w:rPr>
        <w:t>nội</w:t>
      </w:r>
      <w:proofErr w:type="spellEnd"/>
      <w:r w:rsidRPr="002431A3">
        <w:rPr>
          <w:b/>
          <w:sz w:val="28"/>
          <w:szCs w:val="28"/>
        </w:rPr>
        <w:t xml:space="preserve"> dung </w:t>
      </w:r>
      <w:proofErr w:type="spellStart"/>
      <w:r w:rsidRPr="002431A3">
        <w:rPr>
          <w:b/>
          <w:sz w:val="28"/>
          <w:szCs w:val="28"/>
        </w:rPr>
        <w:t>văn</w:t>
      </w:r>
      <w:proofErr w:type="spellEnd"/>
      <w:r w:rsidRPr="002431A3">
        <w:rPr>
          <w:b/>
          <w:sz w:val="28"/>
          <w:szCs w:val="28"/>
        </w:rPr>
        <w:t xml:space="preserve"> </w:t>
      </w:r>
      <w:proofErr w:type="spellStart"/>
      <w:r w:rsidRPr="002431A3">
        <w:rPr>
          <w:b/>
          <w:sz w:val="28"/>
          <w:szCs w:val="28"/>
        </w:rPr>
        <w:t>bằng</w:t>
      </w:r>
      <w:proofErr w:type="spellEnd"/>
      <w:r w:rsidRPr="002431A3">
        <w:rPr>
          <w:b/>
          <w:sz w:val="28"/>
          <w:szCs w:val="28"/>
        </w:rPr>
        <w:t xml:space="preserve">, </w:t>
      </w:r>
      <w:proofErr w:type="spellStart"/>
      <w:r w:rsidRPr="002431A3">
        <w:rPr>
          <w:b/>
          <w:sz w:val="28"/>
          <w:szCs w:val="28"/>
        </w:rPr>
        <w:t>chứng</w:t>
      </w:r>
      <w:proofErr w:type="spellEnd"/>
      <w:r w:rsidRPr="002431A3">
        <w:rPr>
          <w:b/>
          <w:sz w:val="28"/>
          <w:szCs w:val="28"/>
        </w:rPr>
        <w:t xml:space="preserve"> </w:t>
      </w:r>
      <w:proofErr w:type="spellStart"/>
      <w:r w:rsidRPr="002431A3">
        <w:rPr>
          <w:b/>
          <w:sz w:val="28"/>
          <w:szCs w:val="28"/>
        </w:rPr>
        <w:t>chỉ</w:t>
      </w:r>
      <w:proofErr w:type="spellEnd"/>
    </w:p>
    <w:p w14:paraId="566A9077" w14:textId="77777777" w:rsidR="001C0322" w:rsidRPr="002431A3" w:rsidRDefault="001C0322" w:rsidP="001C0322">
      <w:pPr>
        <w:spacing w:after="80"/>
        <w:jc w:val="center"/>
        <w:rPr>
          <w:sz w:val="28"/>
          <w:szCs w:val="28"/>
        </w:rPr>
      </w:pPr>
      <w:proofErr w:type="spellStart"/>
      <w:r w:rsidRPr="002431A3">
        <w:rPr>
          <w:sz w:val="28"/>
          <w:szCs w:val="28"/>
        </w:rPr>
        <w:t>Kính</w:t>
      </w:r>
      <w:proofErr w:type="spellEnd"/>
      <w:r w:rsidRPr="002431A3">
        <w:rPr>
          <w:sz w:val="28"/>
          <w:szCs w:val="28"/>
        </w:rPr>
        <w:t xml:space="preserve"> </w:t>
      </w:r>
      <w:proofErr w:type="spellStart"/>
      <w:r w:rsidRPr="002431A3">
        <w:rPr>
          <w:sz w:val="28"/>
          <w:szCs w:val="28"/>
        </w:rPr>
        <w:t>gửi</w:t>
      </w:r>
      <w:proofErr w:type="spellEnd"/>
      <w:r w:rsidRPr="002431A3">
        <w:rPr>
          <w:sz w:val="28"/>
          <w:szCs w:val="28"/>
        </w:rPr>
        <w:t xml:space="preserve">: Trường </w:t>
      </w:r>
      <w:proofErr w:type="spellStart"/>
      <w:r w:rsidRPr="002431A3">
        <w:rPr>
          <w:sz w:val="28"/>
          <w:szCs w:val="28"/>
        </w:rPr>
        <w:t>Đại</w:t>
      </w:r>
      <w:proofErr w:type="spellEnd"/>
      <w:r w:rsidRPr="002431A3">
        <w:rPr>
          <w:sz w:val="28"/>
          <w:szCs w:val="28"/>
        </w:rPr>
        <w:t xml:space="preserve"> </w:t>
      </w:r>
      <w:proofErr w:type="spellStart"/>
      <w:r w:rsidRPr="002431A3">
        <w:rPr>
          <w:sz w:val="28"/>
          <w:szCs w:val="28"/>
        </w:rPr>
        <w:t>học</w:t>
      </w:r>
      <w:proofErr w:type="spellEnd"/>
      <w:r w:rsidRPr="002431A3">
        <w:rPr>
          <w:sz w:val="28"/>
          <w:szCs w:val="28"/>
        </w:rPr>
        <w:t xml:space="preserve"> Tân </w:t>
      </w:r>
      <w:proofErr w:type="spellStart"/>
      <w:r w:rsidRPr="002431A3">
        <w:rPr>
          <w:sz w:val="28"/>
          <w:szCs w:val="28"/>
        </w:rPr>
        <w:t>Trào</w:t>
      </w:r>
      <w:proofErr w:type="spellEnd"/>
    </w:p>
    <w:p w14:paraId="5134FD58" w14:textId="77777777" w:rsidR="001C0322" w:rsidRPr="002431A3" w:rsidRDefault="001C0322" w:rsidP="001C0322">
      <w:pPr>
        <w:rPr>
          <w:sz w:val="28"/>
          <w:szCs w:val="28"/>
        </w:rPr>
      </w:pPr>
      <w:proofErr w:type="spellStart"/>
      <w:r w:rsidRPr="002431A3">
        <w:rPr>
          <w:sz w:val="28"/>
          <w:szCs w:val="28"/>
        </w:rPr>
        <w:t>Tên</w:t>
      </w:r>
      <w:proofErr w:type="spellEnd"/>
      <w:r w:rsidRPr="002431A3">
        <w:rPr>
          <w:sz w:val="28"/>
          <w:szCs w:val="28"/>
        </w:rPr>
        <w:t xml:space="preserve"> </w:t>
      </w:r>
      <w:proofErr w:type="spellStart"/>
      <w:r w:rsidRPr="002431A3">
        <w:rPr>
          <w:sz w:val="28"/>
          <w:szCs w:val="28"/>
        </w:rPr>
        <w:t>tôi</w:t>
      </w:r>
      <w:proofErr w:type="spellEnd"/>
      <w:r w:rsidRPr="002431A3">
        <w:rPr>
          <w:sz w:val="28"/>
          <w:szCs w:val="28"/>
        </w:rPr>
        <w:t xml:space="preserve"> </w:t>
      </w:r>
      <w:proofErr w:type="spellStart"/>
      <w:r w:rsidRPr="002431A3">
        <w:rPr>
          <w:sz w:val="28"/>
          <w:szCs w:val="28"/>
        </w:rPr>
        <w:t>là</w:t>
      </w:r>
      <w:proofErr w:type="spellEnd"/>
      <w:r w:rsidRPr="002431A3">
        <w:rPr>
          <w:sz w:val="28"/>
          <w:szCs w:val="28"/>
        </w:rPr>
        <w:t>: ............................................................................................</w:t>
      </w:r>
    </w:p>
    <w:p w14:paraId="78E80A2F" w14:textId="77777777" w:rsidR="001C0322" w:rsidRPr="002431A3" w:rsidRDefault="001C0322" w:rsidP="001C0322">
      <w:pPr>
        <w:rPr>
          <w:sz w:val="28"/>
          <w:szCs w:val="28"/>
        </w:rPr>
      </w:pPr>
      <w:r w:rsidRPr="002431A3">
        <w:rPr>
          <w:sz w:val="28"/>
          <w:szCs w:val="28"/>
        </w:rPr>
        <w:t xml:space="preserve">Sinh </w:t>
      </w:r>
      <w:proofErr w:type="spellStart"/>
      <w:r w:rsidRPr="002431A3">
        <w:rPr>
          <w:sz w:val="28"/>
          <w:szCs w:val="28"/>
        </w:rPr>
        <w:t>ngày</w:t>
      </w:r>
      <w:proofErr w:type="spellEnd"/>
      <w:r w:rsidRPr="002431A3">
        <w:rPr>
          <w:sz w:val="28"/>
          <w:szCs w:val="28"/>
        </w:rPr>
        <w:t>: ............................................................................................</w:t>
      </w:r>
    </w:p>
    <w:p w14:paraId="78DB9885" w14:textId="77777777" w:rsidR="001C0322" w:rsidRPr="002431A3" w:rsidRDefault="001C0322" w:rsidP="001C0322">
      <w:pPr>
        <w:rPr>
          <w:sz w:val="28"/>
          <w:szCs w:val="28"/>
        </w:rPr>
      </w:pPr>
      <w:proofErr w:type="spellStart"/>
      <w:r w:rsidRPr="002431A3">
        <w:rPr>
          <w:sz w:val="28"/>
          <w:szCs w:val="28"/>
        </w:rPr>
        <w:t>Số</w:t>
      </w:r>
      <w:proofErr w:type="spellEnd"/>
      <w:r w:rsidRPr="002431A3">
        <w:rPr>
          <w:sz w:val="28"/>
          <w:szCs w:val="28"/>
        </w:rPr>
        <w:t xml:space="preserve"> </w:t>
      </w:r>
      <w:proofErr w:type="spellStart"/>
      <w:r w:rsidRPr="002431A3">
        <w:rPr>
          <w:sz w:val="28"/>
          <w:szCs w:val="28"/>
        </w:rPr>
        <w:t>định</w:t>
      </w:r>
      <w:proofErr w:type="spellEnd"/>
      <w:r w:rsidRPr="002431A3">
        <w:rPr>
          <w:sz w:val="28"/>
          <w:szCs w:val="28"/>
        </w:rPr>
        <w:t xml:space="preserve"> </w:t>
      </w:r>
      <w:proofErr w:type="spellStart"/>
      <w:r w:rsidRPr="002431A3">
        <w:rPr>
          <w:sz w:val="28"/>
          <w:szCs w:val="28"/>
        </w:rPr>
        <w:t>danh</w:t>
      </w:r>
      <w:proofErr w:type="spellEnd"/>
      <w:r w:rsidRPr="002431A3">
        <w:rPr>
          <w:sz w:val="28"/>
          <w:szCs w:val="28"/>
        </w:rPr>
        <w:t xml:space="preserve"> </w:t>
      </w:r>
      <w:proofErr w:type="spellStart"/>
      <w:r w:rsidRPr="002431A3">
        <w:rPr>
          <w:sz w:val="28"/>
          <w:szCs w:val="28"/>
        </w:rPr>
        <w:t>cá</w:t>
      </w:r>
      <w:proofErr w:type="spellEnd"/>
      <w:r w:rsidRPr="002431A3">
        <w:rPr>
          <w:sz w:val="28"/>
          <w:szCs w:val="28"/>
        </w:rPr>
        <w:t xml:space="preserve"> </w:t>
      </w:r>
      <w:proofErr w:type="spellStart"/>
      <w:r w:rsidRPr="002431A3">
        <w:rPr>
          <w:sz w:val="28"/>
          <w:szCs w:val="28"/>
        </w:rPr>
        <w:t>nhân</w:t>
      </w:r>
      <w:proofErr w:type="spellEnd"/>
      <w:r w:rsidRPr="002431A3">
        <w:rPr>
          <w:sz w:val="28"/>
          <w:szCs w:val="28"/>
        </w:rPr>
        <w:t>: .........................................................................</w:t>
      </w:r>
    </w:p>
    <w:p w14:paraId="1B771271" w14:textId="77777777" w:rsidR="001C0322" w:rsidRPr="002431A3" w:rsidRDefault="001C0322" w:rsidP="001C0322">
      <w:pPr>
        <w:rPr>
          <w:sz w:val="28"/>
          <w:szCs w:val="28"/>
        </w:rPr>
      </w:pPr>
      <w:proofErr w:type="spellStart"/>
      <w:r w:rsidRPr="002431A3">
        <w:rPr>
          <w:sz w:val="28"/>
          <w:szCs w:val="28"/>
        </w:rPr>
        <w:t>Đã</w:t>
      </w:r>
      <w:proofErr w:type="spellEnd"/>
      <w:r w:rsidRPr="002431A3">
        <w:rPr>
          <w:sz w:val="28"/>
          <w:szCs w:val="28"/>
        </w:rPr>
        <w:t xml:space="preserve"> </w:t>
      </w:r>
      <w:proofErr w:type="spellStart"/>
      <w:r w:rsidRPr="002431A3">
        <w:rPr>
          <w:sz w:val="28"/>
          <w:szCs w:val="28"/>
        </w:rPr>
        <w:t>được</w:t>
      </w:r>
      <w:proofErr w:type="spellEnd"/>
      <w:r w:rsidRPr="002431A3">
        <w:rPr>
          <w:sz w:val="28"/>
          <w:szCs w:val="28"/>
        </w:rPr>
        <w:t xml:space="preserve"> </w:t>
      </w:r>
      <w:proofErr w:type="spellStart"/>
      <w:r w:rsidRPr="002431A3">
        <w:rPr>
          <w:sz w:val="28"/>
          <w:szCs w:val="28"/>
        </w:rPr>
        <w:t>cấp</w:t>
      </w:r>
      <w:proofErr w:type="spellEnd"/>
      <w:r w:rsidRPr="002431A3">
        <w:rPr>
          <w:sz w:val="28"/>
          <w:szCs w:val="28"/>
        </w:rPr>
        <w:t xml:space="preserve"> (</w:t>
      </w:r>
      <w:proofErr w:type="spellStart"/>
      <w:r w:rsidRPr="002431A3">
        <w:rPr>
          <w:sz w:val="28"/>
          <w:szCs w:val="28"/>
        </w:rPr>
        <w:t>tên</w:t>
      </w:r>
      <w:proofErr w:type="spellEnd"/>
      <w:r w:rsidRPr="002431A3">
        <w:rPr>
          <w:sz w:val="28"/>
          <w:szCs w:val="28"/>
        </w:rPr>
        <w:t xml:space="preserve"> </w:t>
      </w:r>
      <w:proofErr w:type="spellStart"/>
      <w:r w:rsidRPr="002431A3">
        <w:rPr>
          <w:sz w:val="28"/>
          <w:szCs w:val="28"/>
        </w:rPr>
        <w:t>văn</w:t>
      </w:r>
      <w:proofErr w:type="spellEnd"/>
      <w:r w:rsidRPr="002431A3">
        <w:rPr>
          <w:sz w:val="28"/>
          <w:szCs w:val="28"/>
        </w:rPr>
        <w:t xml:space="preserve"> </w:t>
      </w:r>
      <w:proofErr w:type="spellStart"/>
      <w:r w:rsidRPr="002431A3">
        <w:rPr>
          <w:sz w:val="28"/>
          <w:szCs w:val="28"/>
        </w:rPr>
        <w:t>bằng</w:t>
      </w:r>
      <w:proofErr w:type="spellEnd"/>
      <w:r w:rsidRPr="002431A3">
        <w:rPr>
          <w:sz w:val="28"/>
          <w:szCs w:val="28"/>
        </w:rPr>
        <w:t xml:space="preserve">, </w:t>
      </w:r>
      <w:proofErr w:type="spellStart"/>
      <w:r w:rsidRPr="002431A3">
        <w:rPr>
          <w:sz w:val="28"/>
          <w:szCs w:val="28"/>
        </w:rPr>
        <w:t>chứng</w:t>
      </w:r>
      <w:proofErr w:type="spellEnd"/>
      <w:r w:rsidRPr="002431A3">
        <w:rPr>
          <w:sz w:val="28"/>
          <w:szCs w:val="28"/>
        </w:rPr>
        <w:t xml:space="preserve"> </w:t>
      </w:r>
      <w:proofErr w:type="spellStart"/>
      <w:r w:rsidRPr="002431A3">
        <w:rPr>
          <w:sz w:val="28"/>
          <w:szCs w:val="28"/>
        </w:rPr>
        <w:t>chỉ</w:t>
      </w:r>
      <w:proofErr w:type="spellEnd"/>
      <w:r w:rsidRPr="002431A3">
        <w:rPr>
          <w:sz w:val="28"/>
          <w:szCs w:val="28"/>
        </w:rPr>
        <w:t>): .............................................</w:t>
      </w:r>
    </w:p>
    <w:p w14:paraId="420B30B9" w14:textId="77777777" w:rsidR="001C0322" w:rsidRPr="002431A3" w:rsidRDefault="001C0322" w:rsidP="001C0322">
      <w:pPr>
        <w:rPr>
          <w:sz w:val="28"/>
          <w:szCs w:val="28"/>
        </w:rPr>
      </w:pPr>
      <w:r w:rsidRPr="002431A3">
        <w:rPr>
          <w:sz w:val="28"/>
          <w:szCs w:val="28"/>
        </w:rPr>
        <w:t xml:space="preserve">Do Trường </w:t>
      </w:r>
      <w:proofErr w:type="spellStart"/>
      <w:r w:rsidRPr="002431A3">
        <w:rPr>
          <w:sz w:val="28"/>
          <w:szCs w:val="28"/>
        </w:rPr>
        <w:t>Đại</w:t>
      </w:r>
      <w:proofErr w:type="spellEnd"/>
      <w:r w:rsidRPr="002431A3">
        <w:rPr>
          <w:sz w:val="28"/>
          <w:szCs w:val="28"/>
        </w:rPr>
        <w:t xml:space="preserve"> </w:t>
      </w:r>
      <w:proofErr w:type="spellStart"/>
      <w:r w:rsidRPr="002431A3">
        <w:rPr>
          <w:sz w:val="28"/>
          <w:szCs w:val="28"/>
        </w:rPr>
        <w:t>học</w:t>
      </w:r>
      <w:proofErr w:type="spellEnd"/>
      <w:r w:rsidRPr="002431A3">
        <w:rPr>
          <w:sz w:val="28"/>
          <w:szCs w:val="28"/>
        </w:rPr>
        <w:t xml:space="preserve"> Tân </w:t>
      </w:r>
      <w:proofErr w:type="spellStart"/>
      <w:r w:rsidRPr="002431A3">
        <w:rPr>
          <w:sz w:val="28"/>
          <w:szCs w:val="28"/>
        </w:rPr>
        <w:t>Trào</w:t>
      </w:r>
      <w:proofErr w:type="spellEnd"/>
      <w:r w:rsidRPr="002431A3">
        <w:rPr>
          <w:sz w:val="28"/>
          <w:szCs w:val="28"/>
        </w:rPr>
        <w:t xml:space="preserve"> </w:t>
      </w:r>
      <w:proofErr w:type="spellStart"/>
      <w:r w:rsidRPr="002431A3">
        <w:rPr>
          <w:sz w:val="28"/>
          <w:szCs w:val="28"/>
        </w:rPr>
        <w:t>cấp</w:t>
      </w:r>
      <w:proofErr w:type="spellEnd"/>
      <w:r w:rsidRPr="002431A3">
        <w:rPr>
          <w:sz w:val="28"/>
          <w:szCs w:val="28"/>
        </w:rPr>
        <w:t>.</w:t>
      </w:r>
    </w:p>
    <w:p w14:paraId="42590179" w14:textId="77777777" w:rsidR="001C0322" w:rsidRPr="002431A3" w:rsidRDefault="001C0322" w:rsidP="001C0322">
      <w:pPr>
        <w:rPr>
          <w:sz w:val="28"/>
          <w:szCs w:val="28"/>
        </w:rPr>
      </w:pPr>
      <w:proofErr w:type="spellStart"/>
      <w:r w:rsidRPr="002431A3">
        <w:rPr>
          <w:sz w:val="28"/>
          <w:szCs w:val="28"/>
        </w:rPr>
        <w:t>Số</w:t>
      </w:r>
      <w:proofErr w:type="spellEnd"/>
      <w:r w:rsidRPr="002431A3">
        <w:rPr>
          <w:sz w:val="28"/>
          <w:szCs w:val="28"/>
        </w:rPr>
        <w:t xml:space="preserve"> </w:t>
      </w:r>
      <w:proofErr w:type="spellStart"/>
      <w:r w:rsidRPr="002431A3">
        <w:rPr>
          <w:sz w:val="28"/>
          <w:szCs w:val="28"/>
        </w:rPr>
        <w:t>hiệu</w:t>
      </w:r>
      <w:proofErr w:type="spellEnd"/>
      <w:r w:rsidRPr="002431A3">
        <w:rPr>
          <w:sz w:val="28"/>
          <w:szCs w:val="28"/>
        </w:rPr>
        <w:t xml:space="preserve"> </w:t>
      </w:r>
      <w:proofErr w:type="spellStart"/>
      <w:r w:rsidRPr="002431A3">
        <w:rPr>
          <w:sz w:val="28"/>
          <w:szCs w:val="28"/>
        </w:rPr>
        <w:t>hoặc</w:t>
      </w:r>
      <w:proofErr w:type="spellEnd"/>
      <w:r w:rsidRPr="002431A3">
        <w:rPr>
          <w:sz w:val="28"/>
          <w:szCs w:val="28"/>
        </w:rPr>
        <w:t xml:space="preserve"> </w:t>
      </w:r>
      <w:proofErr w:type="spellStart"/>
      <w:r w:rsidRPr="002431A3">
        <w:rPr>
          <w:sz w:val="28"/>
          <w:szCs w:val="28"/>
        </w:rPr>
        <w:t>số</w:t>
      </w:r>
      <w:proofErr w:type="spellEnd"/>
      <w:r w:rsidRPr="002431A3">
        <w:rPr>
          <w:sz w:val="28"/>
          <w:szCs w:val="28"/>
        </w:rPr>
        <w:t xml:space="preserve"> </w:t>
      </w:r>
      <w:proofErr w:type="spellStart"/>
      <w:r w:rsidRPr="002431A3">
        <w:rPr>
          <w:sz w:val="28"/>
          <w:szCs w:val="28"/>
        </w:rPr>
        <w:t>vào</w:t>
      </w:r>
      <w:proofErr w:type="spellEnd"/>
      <w:r w:rsidRPr="002431A3">
        <w:rPr>
          <w:sz w:val="28"/>
          <w:szCs w:val="28"/>
        </w:rPr>
        <w:t xml:space="preserve"> </w:t>
      </w:r>
      <w:proofErr w:type="spellStart"/>
      <w:r w:rsidRPr="002431A3">
        <w:rPr>
          <w:sz w:val="28"/>
          <w:szCs w:val="28"/>
        </w:rPr>
        <w:t>sổ</w:t>
      </w:r>
      <w:proofErr w:type="spellEnd"/>
      <w:r w:rsidRPr="002431A3">
        <w:rPr>
          <w:sz w:val="28"/>
          <w:szCs w:val="28"/>
        </w:rPr>
        <w:t xml:space="preserve"> </w:t>
      </w:r>
      <w:proofErr w:type="spellStart"/>
      <w:proofErr w:type="gramStart"/>
      <w:r w:rsidRPr="002431A3">
        <w:rPr>
          <w:sz w:val="28"/>
          <w:szCs w:val="28"/>
        </w:rPr>
        <w:t>gốc</w:t>
      </w:r>
      <w:proofErr w:type="spellEnd"/>
      <w:r w:rsidRPr="002431A3">
        <w:rPr>
          <w:sz w:val="28"/>
          <w:szCs w:val="28"/>
        </w:rPr>
        <w:t>(</w:t>
      </w:r>
      <w:proofErr w:type="gramEnd"/>
      <w:r w:rsidRPr="002431A3">
        <w:rPr>
          <w:sz w:val="28"/>
          <w:szCs w:val="28"/>
        </w:rPr>
        <w:t>1): .............................................................</w:t>
      </w:r>
    </w:p>
    <w:p w14:paraId="6B9A57BF" w14:textId="77777777" w:rsidR="001C0322" w:rsidRPr="002431A3" w:rsidRDefault="001C0322" w:rsidP="001C0322">
      <w:pPr>
        <w:rPr>
          <w:sz w:val="28"/>
          <w:szCs w:val="28"/>
        </w:rPr>
      </w:pPr>
      <w:proofErr w:type="spellStart"/>
      <w:r w:rsidRPr="002431A3">
        <w:rPr>
          <w:sz w:val="28"/>
          <w:szCs w:val="28"/>
        </w:rPr>
        <w:t>Đề</w:t>
      </w:r>
      <w:proofErr w:type="spellEnd"/>
      <w:r w:rsidRPr="002431A3">
        <w:rPr>
          <w:sz w:val="28"/>
          <w:szCs w:val="28"/>
        </w:rPr>
        <w:t xml:space="preserve"> </w:t>
      </w:r>
      <w:proofErr w:type="spellStart"/>
      <w:r w:rsidRPr="002431A3">
        <w:rPr>
          <w:sz w:val="28"/>
          <w:szCs w:val="28"/>
        </w:rPr>
        <w:t>nghị</w:t>
      </w:r>
      <w:proofErr w:type="spellEnd"/>
      <w:r w:rsidRPr="002431A3">
        <w:rPr>
          <w:sz w:val="28"/>
          <w:szCs w:val="28"/>
        </w:rPr>
        <w:t xml:space="preserve">: </w:t>
      </w:r>
      <w:proofErr w:type="spellStart"/>
      <w:proofErr w:type="gramStart"/>
      <w:r w:rsidRPr="002431A3">
        <w:rPr>
          <w:sz w:val="28"/>
          <w:szCs w:val="28"/>
        </w:rPr>
        <w:t>Cấp</w:t>
      </w:r>
      <w:proofErr w:type="spellEnd"/>
      <w:r w:rsidRPr="002431A3">
        <w:rPr>
          <w:sz w:val="28"/>
          <w:szCs w:val="28"/>
        </w:rPr>
        <w:t>(</w:t>
      </w:r>
      <w:r w:rsidR="004240B7" w:rsidRPr="002431A3">
        <w:rPr>
          <w:sz w:val="28"/>
          <w:szCs w:val="28"/>
        </w:rPr>
        <w:t>2</w:t>
      </w:r>
      <w:r w:rsidRPr="002431A3">
        <w:rPr>
          <w:sz w:val="28"/>
          <w:szCs w:val="28"/>
        </w:rPr>
        <w:t>).....</w:t>
      </w:r>
      <w:proofErr w:type="gramEnd"/>
      <w:r w:rsidRPr="002431A3">
        <w:rPr>
          <w:sz w:val="28"/>
          <w:szCs w:val="28"/>
        </w:rPr>
        <w:t xml:space="preserve"> </w:t>
      </w:r>
      <w:proofErr w:type="spellStart"/>
      <w:r w:rsidRPr="002431A3">
        <w:rPr>
          <w:sz w:val="28"/>
          <w:szCs w:val="28"/>
        </w:rPr>
        <w:t>bản</w:t>
      </w:r>
      <w:proofErr w:type="spellEnd"/>
      <w:r w:rsidRPr="002431A3">
        <w:rPr>
          <w:sz w:val="28"/>
          <w:szCs w:val="28"/>
        </w:rPr>
        <w:t xml:space="preserve"> </w:t>
      </w:r>
      <w:proofErr w:type="spellStart"/>
      <w:r w:rsidRPr="002431A3">
        <w:rPr>
          <w:sz w:val="28"/>
          <w:szCs w:val="28"/>
        </w:rPr>
        <w:t>sao</w:t>
      </w:r>
      <w:proofErr w:type="spellEnd"/>
      <w:r w:rsidRPr="002431A3">
        <w:rPr>
          <w:sz w:val="28"/>
          <w:szCs w:val="28"/>
        </w:rPr>
        <w:t xml:space="preserve"> </w:t>
      </w:r>
      <w:proofErr w:type="spellStart"/>
      <w:r w:rsidRPr="002431A3">
        <w:rPr>
          <w:sz w:val="28"/>
          <w:szCs w:val="28"/>
        </w:rPr>
        <w:t>từ</w:t>
      </w:r>
      <w:proofErr w:type="spellEnd"/>
      <w:r w:rsidRPr="002431A3">
        <w:rPr>
          <w:sz w:val="28"/>
          <w:szCs w:val="28"/>
        </w:rPr>
        <w:t xml:space="preserve"> </w:t>
      </w:r>
      <w:proofErr w:type="spellStart"/>
      <w:r w:rsidRPr="002431A3">
        <w:rPr>
          <w:sz w:val="28"/>
          <w:szCs w:val="28"/>
        </w:rPr>
        <w:t>sổ</w:t>
      </w:r>
      <w:proofErr w:type="spellEnd"/>
      <w:r w:rsidRPr="002431A3">
        <w:rPr>
          <w:sz w:val="28"/>
          <w:szCs w:val="28"/>
        </w:rPr>
        <w:t xml:space="preserve"> </w:t>
      </w:r>
      <w:proofErr w:type="spellStart"/>
      <w:r w:rsidRPr="002431A3">
        <w:rPr>
          <w:sz w:val="28"/>
          <w:szCs w:val="28"/>
        </w:rPr>
        <w:t>gốc</w:t>
      </w:r>
      <w:proofErr w:type="spellEnd"/>
      <w:r w:rsidRPr="002431A3">
        <w:rPr>
          <w:sz w:val="28"/>
          <w:szCs w:val="28"/>
        </w:rPr>
        <w:t xml:space="preserve"> □      </w:t>
      </w:r>
      <w:proofErr w:type="spellStart"/>
      <w:r w:rsidRPr="002431A3">
        <w:rPr>
          <w:sz w:val="28"/>
          <w:szCs w:val="28"/>
        </w:rPr>
        <w:t>Cấp</w:t>
      </w:r>
      <w:proofErr w:type="spellEnd"/>
      <w:r w:rsidRPr="002431A3">
        <w:rPr>
          <w:sz w:val="28"/>
          <w:szCs w:val="28"/>
        </w:rPr>
        <w:t xml:space="preserve"> </w:t>
      </w:r>
      <w:proofErr w:type="spellStart"/>
      <w:r w:rsidRPr="002431A3">
        <w:rPr>
          <w:sz w:val="28"/>
          <w:szCs w:val="28"/>
        </w:rPr>
        <w:t>lại</w:t>
      </w:r>
      <w:proofErr w:type="spellEnd"/>
      <w:r w:rsidRPr="002431A3">
        <w:rPr>
          <w:sz w:val="28"/>
          <w:szCs w:val="28"/>
        </w:rPr>
        <w:t xml:space="preserve"> □      </w:t>
      </w:r>
      <w:proofErr w:type="spellStart"/>
      <w:r w:rsidRPr="002431A3">
        <w:rPr>
          <w:sz w:val="28"/>
          <w:szCs w:val="28"/>
        </w:rPr>
        <w:t>Chỉnh</w:t>
      </w:r>
      <w:proofErr w:type="spellEnd"/>
      <w:r w:rsidRPr="002431A3">
        <w:rPr>
          <w:sz w:val="28"/>
          <w:szCs w:val="28"/>
        </w:rPr>
        <w:t xml:space="preserve"> </w:t>
      </w:r>
      <w:proofErr w:type="spellStart"/>
      <w:r w:rsidRPr="002431A3">
        <w:rPr>
          <w:sz w:val="28"/>
          <w:szCs w:val="28"/>
        </w:rPr>
        <w:t>sửa</w:t>
      </w:r>
      <w:proofErr w:type="spellEnd"/>
      <w:r w:rsidRPr="002431A3">
        <w:rPr>
          <w:sz w:val="28"/>
          <w:szCs w:val="28"/>
        </w:rPr>
        <w:t xml:space="preserve"> </w:t>
      </w:r>
      <w:proofErr w:type="spellStart"/>
      <w:r w:rsidRPr="002431A3">
        <w:rPr>
          <w:sz w:val="28"/>
          <w:szCs w:val="28"/>
        </w:rPr>
        <w:t>nội</w:t>
      </w:r>
      <w:proofErr w:type="spellEnd"/>
      <w:r w:rsidRPr="002431A3">
        <w:rPr>
          <w:sz w:val="28"/>
          <w:szCs w:val="28"/>
        </w:rPr>
        <w:t xml:space="preserve"> dung □</w:t>
      </w:r>
    </w:p>
    <w:p w14:paraId="1B251D98" w14:textId="77777777" w:rsidR="001C0322" w:rsidRPr="002431A3" w:rsidRDefault="001C0322" w:rsidP="001C0322">
      <w:pPr>
        <w:rPr>
          <w:sz w:val="28"/>
          <w:szCs w:val="28"/>
        </w:rPr>
      </w:pPr>
      <w:proofErr w:type="spellStart"/>
      <w:r w:rsidRPr="002431A3">
        <w:rPr>
          <w:sz w:val="28"/>
          <w:szCs w:val="28"/>
        </w:rPr>
        <w:t>Ghi</w:t>
      </w:r>
      <w:proofErr w:type="spellEnd"/>
      <w:r w:rsidRPr="002431A3">
        <w:rPr>
          <w:sz w:val="28"/>
          <w:szCs w:val="28"/>
        </w:rPr>
        <w:t xml:space="preserve"> </w:t>
      </w:r>
      <w:proofErr w:type="spellStart"/>
      <w:r w:rsidRPr="002431A3">
        <w:rPr>
          <w:sz w:val="28"/>
          <w:szCs w:val="28"/>
        </w:rPr>
        <w:t>rõ</w:t>
      </w:r>
      <w:proofErr w:type="spellEnd"/>
      <w:r w:rsidRPr="002431A3">
        <w:rPr>
          <w:sz w:val="28"/>
          <w:szCs w:val="28"/>
        </w:rPr>
        <w:t xml:space="preserve"> </w:t>
      </w:r>
      <w:proofErr w:type="spellStart"/>
      <w:r w:rsidRPr="002431A3">
        <w:rPr>
          <w:sz w:val="28"/>
          <w:szCs w:val="28"/>
        </w:rPr>
        <w:t>lý</w:t>
      </w:r>
      <w:proofErr w:type="spellEnd"/>
      <w:r w:rsidRPr="002431A3">
        <w:rPr>
          <w:sz w:val="28"/>
          <w:szCs w:val="28"/>
        </w:rPr>
        <w:t xml:space="preserve"> do </w:t>
      </w:r>
      <w:proofErr w:type="spellStart"/>
      <w:r w:rsidRPr="002431A3">
        <w:rPr>
          <w:sz w:val="28"/>
          <w:szCs w:val="28"/>
        </w:rPr>
        <w:t>cấp</w:t>
      </w:r>
      <w:proofErr w:type="spellEnd"/>
      <w:r w:rsidRPr="002431A3">
        <w:rPr>
          <w:sz w:val="28"/>
          <w:szCs w:val="28"/>
        </w:rPr>
        <w:t xml:space="preserve"> </w:t>
      </w:r>
      <w:proofErr w:type="spellStart"/>
      <w:r w:rsidRPr="002431A3">
        <w:rPr>
          <w:sz w:val="28"/>
          <w:szCs w:val="28"/>
        </w:rPr>
        <w:t>lại</w:t>
      </w:r>
      <w:proofErr w:type="spellEnd"/>
      <w:r w:rsidRPr="002431A3">
        <w:rPr>
          <w:sz w:val="28"/>
          <w:szCs w:val="28"/>
        </w:rPr>
        <w:t xml:space="preserve"> / </w:t>
      </w:r>
      <w:proofErr w:type="spellStart"/>
      <w:r w:rsidRPr="002431A3">
        <w:rPr>
          <w:sz w:val="28"/>
          <w:szCs w:val="28"/>
        </w:rPr>
        <w:t>nội</w:t>
      </w:r>
      <w:proofErr w:type="spellEnd"/>
      <w:r w:rsidRPr="002431A3">
        <w:rPr>
          <w:sz w:val="28"/>
          <w:szCs w:val="28"/>
        </w:rPr>
        <w:t xml:space="preserve"> dung </w:t>
      </w:r>
      <w:proofErr w:type="spellStart"/>
      <w:r w:rsidRPr="002431A3">
        <w:rPr>
          <w:sz w:val="28"/>
          <w:szCs w:val="28"/>
        </w:rPr>
        <w:t>đề</w:t>
      </w:r>
      <w:proofErr w:type="spellEnd"/>
      <w:r w:rsidRPr="002431A3">
        <w:rPr>
          <w:sz w:val="28"/>
          <w:szCs w:val="28"/>
        </w:rPr>
        <w:t xml:space="preserve"> nghị chỉnh </w:t>
      </w:r>
      <w:proofErr w:type="spellStart"/>
      <w:proofErr w:type="gramStart"/>
      <w:r w:rsidRPr="002431A3">
        <w:rPr>
          <w:sz w:val="28"/>
          <w:szCs w:val="28"/>
        </w:rPr>
        <w:t>sửa</w:t>
      </w:r>
      <w:proofErr w:type="spellEnd"/>
      <w:r w:rsidRPr="002431A3">
        <w:rPr>
          <w:sz w:val="28"/>
          <w:szCs w:val="28"/>
        </w:rPr>
        <w:t>(</w:t>
      </w:r>
      <w:proofErr w:type="gramEnd"/>
      <w:r w:rsidR="004240B7" w:rsidRPr="002431A3">
        <w:rPr>
          <w:sz w:val="28"/>
          <w:szCs w:val="28"/>
        </w:rPr>
        <w:t>3</w:t>
      </w:r>
      <w:r w:rsidRPr="002431A3">
        <w:rPr>
          <w:sz w:val="28"/>
          <w:szCs w:val="28"/>
        </w:rPr>
        <w:t>): ............................................................................................</w:t>
      </w:r>
    </w:p>
    <w:p w14:paraId="79ED1693" w14:textId="77777777" w:rsidR="001C0322" w:rsidRPr="002431A3" w:rsidRDefault="001C0322" w:rsidP="001C0322">
      <w:pPr>
        <w:rPr>
          <w:sz w:val="28"/>
          <w:szCs w:val="28"/>
        </w:rPr>
      </w:pPr>
      <w:r w:rsidRPr="002431A3">
        <w:rPr>
          <w:sz w:val="28"/>
          <w:szCs w:val="28"/>
        </w:rPr>
        <w:t>...............................................................................................................</w:t>
      </w:r>
    </w:p>
    <w:p w14:paraId="1787F4C0" w14:textId="77777777" w:rsidR="001C0322" w:rsidRPr="002431A3" w:rsidRDefault="001C0322" w:rsidP="001C0322">
      <w:pPr>
        <w:rPr>
          <w:sz w:val="28"/>
          <w:szCs w:val="28"/>
        </w:rPr>
      </w:pPr>
      <w:proofErr w:type="spellStart"/>
      <w:r w:rsidRPr="002431A3">
        <w:rPr>
          <w:sz w:val="28"/>
          <w:szCs w:val="28"/>
        </w:rPr>
        <w:t>Hồ</w:t>
      </w:r>
      <w:proofErr w:type="spellEnd"/>
      <w:r w:rsidRPr="002431A3">
        <w:rPr>
          <w:sz w:val="28"/>
          <w:szCs w:val="28"/>
        </w:rPr>
        <w:t xml:space="preserve"> </w:t>
      </w:r>
      <w:proofErr w:type="spellStart"/>
      <w:r w:rsidRPr="002431A3">
        <w:rPr>
          <w:sz w:val="28"/>
          <w:szCs w:val="28"/>
        </w:rPr>
        <w:t>sơ</w:t>
      </w:r>
      <w:proofErr w:type="spellEnd"/>
      <w:r w:rsidRPr="002431A3">
        <w:rPr>
          <w:sz w:val="28"/>
          <w:szCs w:val="28"/>
        </w:rPr>
        <w:t xml:space="preserve"> </w:t>
      </w:r>
      <w:proofErr w:type="spellStart"/>
      <w:r w:rsidRPr="002431A3">
        <w:rPr>
          <w:sz w:val="28"/>
          <w:szCs w:val="28"/>
        </w:rPr>
        <w:t>kèm</w:t>
      </w:r>
      <w:proofErr w:type="spellEnd"/>
      <w:r w:rsidRPr="002431A3">
        <w:rPr>
          <w:sz w:val="28"/>
          <w:szCs w:val="28"/>
        </w:rPr>
        <w:t xml:space="preserve"> </w:t>
      </w:r>
      <w:proofErr w:type="spellStart"/>
      <w:r w:rsidRPr="002431A3">
        <w:rPr>
          <w:sz w:val="28"/>
          <w:szCs w:val="28"/>
        </w:rPr>
        <w:t>theo</w:t>
      </w:r>
      <w:proofErr w:type="spellEnd"/>
      <w:r w:rsidRPr="002431A3">
        <w:rPr>
          <w:sz w:val="28"/>
          <w:szCs w:val="28"/>
        </w:rPr>
        <w:t xml:space="preserve"> </w:t>
      </w:r>
      <w:proofErr w:type="spellStart"/>
      <w:r w:rsidRPr="002431A3">
        <w:rPr>
          <w:sz w:val="28"/>
          <w:szCs w:val="28"/>
        </w:rPr>
        <w:t>hoặc</w:t>
      </w:r>
      <w:proofErr w:type="spellEnd"/>
      <w:r w:rsidRPr="002431A3">
        <w:rPr>
          <w:sz w:val="28"/>
          <w:szCs w:val="28"/>
        </w:rPr>
        <w:t xml:space="preserve"> </w:t>
      </w:r>
      <w:proofErr w:type="spellStart"/>
      <w:r w:rsidRPr="002431A3">
        <w:rPr>
          <w:sz w:val="28"/>
          <w:szCs w:val="28"/>
        </w:rPr>
        <w:t>đường</w:t>
      </w:r>
      <w:proofErr w:type="spellEnd"/>
      <w:r w:rsidRPr="002431A3">
        <w:rPr>
          <w:sz w:val="28"/>
          <w:szCs w:val="28"/>
        </w:rPr>
        <w:t xml:space="preserve"> </w:t>
      </w:r>
      <w:proofErr w:type="spellStart"/>
      <w:r w:rsidRPr="002431A3">
        <w:rPr>
          <w:sz w:val="28"/>
          <w:szCs w:val="28"/>
        </w:rPr>
        <w:t>dẫn</w:t>
      </w:r>
      <w:proofErr w:type="spellEnd"/>
      <w:r w:rsidRPr="002431A3">
        <w:rPr>
          <w:sz w:val="28"/>
          <w:szCs w:val="28"/>
        </w:rPr>
        <w:t xml:space="preserve"> </w:t>
      </w:r>
      <w:proofErr w:type="spellStart"/>
      <w:r w:rsidRPr="002431A3">
        <w:rPr>
          <w:sz w:val="28"/>
          <w:szCs w:val="28"/>
        </w:rPr>
        <w:t>trích</w:t>
      </w:r>
      <w:proofErr w:type="spellEnd"/>
      <w:r w:rsidRPr="002431A3">
        <w:rPr>
          <w:sz w:val="28"/>
          <w:szCs w:val="28"/>
        </w:rPr>
        <w:t xml:space="preserve"> </w:t>
      </w:r>
      <w:proofErr w:type="spellStart"/>
      <w:r w:rsidRPr="002431A3">
        <w:rPr>
          <w:sz w:val="28"/>
          <w:szCs w:val="28"/>
        </w:rPr>
        <w:t>xuất</w:t>
      </w:r>
      <w:proofErr w:type="spellEnd"/>
      <w:r w:rsidRPr="002431A3">
        <w:rPr>
          <w:sz w:val="28"/>
          <w:szCs w:val="28"/>
        </w:rPr>
        <w:t xml:space="preserve"> </w:t>
      </w:r>
      <w:proofErr w:type="spellStart"/>
      <w:r w:rsidRPr="002431A3">
        <w:rPr>
          <w:sz w:val="28"/>
          <w:szCs w:val="28"/>
        </w:rPr>
        <w:t>thông</w:t>
      </w:r>
      <w:proofErr w:type="spellEnd"/>
      <w:r w:rsidRPr="002431A3">
        <w:rPr>
          <w:sz w:val="28"/>
          <w:szCs w:val="28"/>
        </w:rPr>
        <w:t xml:space="preserve"> tin </w:t>
      </w:r>
      <w:proofErr w:type="spellStart"/>
      <w:r w:rsidRPr="002431A3">
        <w:rPr>
          <w:sz w:val="28"/>
          <w:szCs w:val="28"/>
        </w:rPr>
        <w:t>để</w:t>
      </w:r>
      <w:proofErr w:type="spellEnd"/>
      <w:r w:rsidRPr="002431A3">
        <w:rPr>
          <w:sz w:val="28"/>
          <w:szCs w:val="28"/>
        </w:rPr>
        <w:t xml:space="preserve"> </w:t>
      </w:r>
      <w:proofErr w:type="spellStart"/>
      <w:r w:rsidRPr="002431A3">
        <w:rPr>
          <w:sz w:val="28"/>
          <w:szCs w:val="28"/>
        </w:rPr>
        <w:t>giải</w:t>
      </w:r>
      <w:proofErr w:type="spellEnd"/>
      <w:r w:rsidRPr="002431A3">
        <w:rPr>
          <w:sz w:val="28"/>
          <w:szCs w:val="28"/>
        </w:rPr>
        <w:t xml:space="preserve"> </w:t>
      </w:r>
      <w:proofErr w:type="spellStart"/>
      <w:r w:rsidRPr="002431A3">
        <w:rPr>
          <w:sz w:val="28"/>
          <w:szCs w:val="28"/>
        </w:rPr>
        <w:t>quyết</w:t>
      </w:r>
      <w:proofErr w:type="spellEnd"/>
      <w:r w:rsidRPr="002431A3">
        <w:rPr>
          <w:sz w:val="28"/>
          <w:szCs w:val="28"/>
        </w:rPr>
        <w:t xml:space="preserve"> </w:t>
      </w:r>
      <w:proofErr w:type="spellStart"/>
      <w:r w:rsidRPr="002431A3">
        <w:rPr>
          <w:sz w:val="28"/>
          <w:szCs w:val="28"/>
        </w:rPr>
        <w:t>thủ</w:t>
      </w:r>
      <w:proofErr w:type="spellEnd"/>
      <w:r w:rsidRPr="002431A3">
        <w:rPr>
          <w:sz w:val="28"/>
          <w:szCs w:val="28"/>
        </w:rPr>
        <w:t xml:space="preserve"> </w:t>
      </w:r>
      <w:proofErr w:type="spellStart"/>
      <w:r w:rsidRPr="002431A3">
        <w:rPr>
          <w:sz w:val="28"/>
          <w:szCs w:val="28"/>
        </w:rPr>
        <w:t>tục</w:t>
      </w:r>
      <w:proofErr w:type="spellEnd"/>
      <w:r w:rsidRPr="002431A3">
        <w:rPr>
          <w:sz w:val="28"/>
          <w:szCs w:val="28"/>
        </w:rPr>
        <w:t xml:space="preserve"> </w:t>
      </w:r>
      <w:proofErr w:type="spellStart"/>
      <w:r w:rsidRPr="002431A3">
        <w:rPr>
          <w:sz w:val="28"/>
          <w:szCs w:val="28"/>
        </w:rPr>
        <w:t>hành</w:t>
      </w:r>
      <w:proofErr w:type="spellEnd"/>
      <w:r w:rsidRPr="002431A3">
        <w:rPr>
          <w:sz w:val="28"/>
          <w:szCs w:val="28"/>
        </w:rPr>
        <w:t xml:space="preserve"> </w:t>
      </w:r>
      <w:proofErr w:type="spellStart"/>
      <w:proofErr w:type="gramStart"/>
      <w:r w:rsidRPr="002431A3">
        <w:rPr>
          <w:sz w:val="28"/>
          <w:szCs w:val="28"/>
        </w:rPr>
        <w:t>chính</w:t>
      </w:r>
      <w:proofErr w:type="spellEnd"/>
      <w:r w:rsidRPr="002431A3">
        <w:rPr>
          <w:sz w:val="28"/>
          <w:szCs w:val="28"/>
        </w:rPr>
        <w:t>(</w:t>
      </w:r>
      <w:proofErr w:type="gramEnd"/>
      <w:r w:rsidR="004240B7" w:rsidRPr="002431A3">
        <w:rPr>
          <w:sz w:val="28"/>
          <w:szCs w:val="28"/>
        </w:rPr>
        <w:t>4</w:t>
      </w:r>
      <w:r w:rsidRPr="002431A3">
        <w:rPr>
          <w:sz w:val="28"/>
          <w:szCs w:val="28"/>
        </w:rPr>
        <w:t>): ............................................................................................</w:t>
      </w:r>
    </w:p>
    <w:p w14:paraId="55C51A3A" w14:textId="77777777" w:rsidR="001C0322" w:rsidRPr="002431A3" w:rsidRDefault="001C0322" w:rsidP="001C0322">
      <w:pPr>
        <w:rPr>
          <w:sz w:val="28"/>
          <w:szCs w:val="28"/>
        </w:rPr>
      </w:pPr>
      <w:r w:rsidRPr="002431A3">
        <w:rPr>
          <w:sz w:val="28"/>
          <w:szCs w:val="28"/>
        </w:rPr>
        <w:t>...............................................................................................................</w:t>
      </w:r>
    </w:p>
    <w:p w14:paraId="058C10EB" w14:textId="77777777" w:rsidR="001C0322" w:rsidRPr="002431A3" w:rsidRDefault="001C0322" w:rsidP="001C0322">
      <w:pPr>
        <w:rPr>
          <w:sz w:val="28"/>
          <w:szCs w:val="28"/>
        </w:rPr>
      </w:pPr>
      <w:r w:rsidRPr="002431A3">
        <w:rPr>
          <w:sz w:val="28"/>
          <w:szCs w:val="28"/>
        </w:rPr>
        <w:t xml:space="preserve">Thông tin </w:t>
      </w:r>
      <w:proofErr w:type="spellStart"/>
      <w:r w:rsidRPr="002431A3">
        <w:rPr>
          <w:sz w:val="28"/>
          <w:szCs w:val="28"/>
        </w:rPr>
        <w:t>khác</w:t>
      </w:r>
      <w:proofErr w:type="spellEnd"/>
      <w:r w:rsidRPr="002431A3">
        <w:rPr>
          <w:sz w:val="28"/>
          <w:szCs w:val="28"/>
        </w:rPr>
        <w:t xml:space="preserve"> (</w:t>
      </w:r>
      <w:proofErr w:type="spellStart"/>
      <w:r w:rsidRPr="002431A3">
        <w:rPr>
          <w:sz w:val="28"/>
          <w:szCs w:val="28"/>
        </w:rPr>
        <w:t>nếu</w:t>
      </w:r>
      <w:proofErr w:type="spellEnd"/>
      <w:r w:rsidRPr="002431A3">
        <w:rPr>
          <w:sz w:val="28"/>
          <w:szCs w:val="28"/>
        </w:rPr>
        <w:t xml:space="preserve"> </w:t>
      </w:r>
      <w:proofErr w:type="spellStart"/>
      <w:r w:rsidRPr="002431A3">
        <w:rPr>
          <w:sz w:val="28"/>
          <w:szCs w:val="28"/>
        </w:rPr>
        <w:t>có</w:t>
      </w:r>
      <w:proofErr w:type="spellEnd"/>
      <w:r w:rsidRPr="002431A3">
        <w:rPr>
          <w:sz w:val="28"/>
          <w:szCs w:val="28"/>
        </w:rPr>
        <w:t>):</w:t>
      </w:r>
    </w:p>
    <w:p w14:paraId="6971C5C9" w14:textId="77777777" w:rsidR="001C0322" w:rsidRPr="002431A3" w:rsidRDefault="001C0322" w:rsidP="001C0322">
      <w:pPr>
        <w:rPr>
          <w:sz w:val="28"/>
          <w:szCs w:val="28"/>
        </w:rPr>
      </w:pPr>
      <w:proofErr w:type="spellStart"/>
      <w:r w:rsidRPr="002431A3">
        <w:rPr>
          <w:sz w:val="28"/>
          <w:szCs w:val="28"/>
        </w:rPr>
        <w:t>Số</w:t>
      </w:r>
      <w:proofErr w:type="spellEnd"/>
      <w:r w:rsidRPr="002431A3">
        <w:rPr>
          <w:sz w:val="28"/>
          <w:szCs w:val="28"/>
        </w:rPr>
        <w:t xml:space="preserve"> </w:t>
      </w:r>
      <w:proofErr w:type="spellStart"/>
      <w:r w:rsidRPr="002431A3">
        <w:rPr>
          <w:sz w:val="28"/>
          <w:szCs w:val="28"/>
        </w:rPr>
        <w:t>điện</w:t>
      </w:r>
      <w:proofErr w:type="spellEnd"/>
      <w:r w:rsidRPr="002431A3">
        <w:rPr>
          <w:sz w:val="28"/>
          <w:szCs w:val="28"/>
        </w:rPr>
        <w:t xml:space="preserve"> </w:t>
      </w:r>
      <w:proofErr w:type="spellStart"/>
      <w:r w:rsidR="004240B7" w:rsidRPr="002431A3">
        <w:rPr>
          <w:sz w:val="28"/>
          <w:szCs w:val="28"/>
        </w:rPr>
        <w:t>thoại</w:t>
      </w:r>
      <w:proofErr w:type="spellEnd"/>
      <w:r w:rsidR="004240B7" w:rsidRPr="002431A3">
        <w:rPr>
          <w:sz w:val="28"/>
          <w:szCs w:val="28"/>
        </w:rPr>
        <w:t xml:space="preserve">, E-mail, </w:t>
      </w:r>
      <w:proofErr w:type="spellStart"/>
      <w:r w:rsidR="004240B7" w:rsidRPr="002431A3">
        <w:rPr>
          <w:sz w:val="28"/>
          <w:szCs w:val="28"/>
        </w:rPr>
        <w:t>địa</w:t>
      </w:r>
      <w:proofErr w:type="spellEnd"/>
      <w:r w:rsidR="004240B7" w:rsidRPr="002431A3">
        <w:rPr>
          <w:sz w:val="28"/>
          <w:szCs w:val="28"/>
        </w:rPr>
        <w:t xml:space="preserve"> chỉ liên </w:t>
      </w:r>
      <w:proofErr w:type="spellStart"/>
      <w:proofErr w:type="gramStart"/>
      <w:r w:rsidR="004240B7" w:rsidRPr="002431A3">
        <w:rPr>
          <w:sz w:val="28"/>
          <w:szCs w:val="28"/>
        </w:rPr>
        <w:t>hệ</w:t>
      </w:r>
      <w:proofErr w:type="spellEnd"/>
      <w:r w:rsidR="004240B7" w:rsidRPr="002431A3">
        <w:rPr>
          <w:sz w:val="28"/>
          <w:szCs w:val="28"/>
        </w:rPr>
        <w:t>(</w:t>
      </w:r>
      <w:proofErr w:type="gramEnd"/>
      <w:r w:rsidR="004240B7" w:rsidRPr="002431A3">
        <w:rPr>
          <w:sz w:val="28"/>
          <w:szCs w:val="28"/>
        </w:rPr>
        <w:t>5</w:t>
      </w:r>
      <w:r w:rsidRPr="002431A3">
        <w:rPr>
          <w:sz w:val="28"/>
          <w:szCs w:val="28"/>
        </w:rPr>
        <w:t>): ............................................................................................</w:t>
      </w:r>
    </w:p>
    <w:p w14:paraId="4CBD959F" w14:textId="77777777" w:rsidR="001C0322" w:rsidRPr="002431A3" w:rsidRDefault="001C0322" w:rsidP="001C0322">
      <w:pPr>
        <w:ind w:right="283"/>
        <w:jc w:val="right"/>
        <w:rPr>
          <w:sz w:val="28"/>
          <w:szCs w:val="28"/>
        </w:rPr>
      </w:pPr>
      <w:r w:rsidRPr="002431A3">
        <w:rPr>
          <w:i/>
          <w:sz w:val="28"/>
          <w:szCs w:val="28"/>
        </w:rPr>
        <w:t xml:space="preserve">.............., </w:t>
      </w:r>
      <w:proofErr w:type="spellStart"/>
      <w:r w:rsidRPr="002431A3">
        <w:rPr>
          <w:i/>
          <w:sz w:val="28"/>
          <w:szCs w:val="28"/>
        </w:rPr>
        <w:t>ngày</w:t>
      </w:r>
      <w:proofErr w:type="spellEnd"/>
      <w:r w:rsidRPr="002431A3">
        <w:rPr>
          <w:i/>
          <w:sz w:val="28"/>
          <w:szCs w:val="28"/>
        </w:rPr>
        <w:t xml:space="preserve"> </w:t>
      </w:r>
      <w:proofErr w:type="gramStart"/>
      <w:r w:rsidRPr="002431A3">
        <w:rPr>
          <w:i/>
          <w:sz w:val="28"/>
          <w:szCs w:val="28"/>
        </w:rPr>
        <w:t>.....</w:t>
      </w:r>
      <w:proofErr w:type="gramEnd"/>
      <w:r w:rsidRPr="002431A3">
        <w:rPr>
          <w:i/>
          <w:sz w:val="28"/>
          <w:szCs w:val="28"/>
        </w:rPr>
        <w:t xml:space="preserve"> tháng </w:t>
      </w:r>
      <w:proofErr w:type="gramStart"/>
      <w:r w:rsidRPr="002431A3">
        <w:rPr>
          <w:i/>
          <w:sz w:val="28"/>
          <w:szCs w:val="28"/>
        </w:rPr>
        <w:t>.....</w:t>
      </w:r>
      <w:proofErr w:type="gramEnd"/>
      <w:r w:rsidRPr="002431A3">
        <w:rPr>
          <w:i/>
          <w:sz w:val="28"/>
          <w:szCs w:val="28"/>
        </w:rPr>
        <w:t xml:space="preserve"> </w:t>
      </w:r>
      <w:proofErr w:type="spellStart"/>
      <w:r w:rsidRPr="002431A3">
        <w:rPr>
          <w:i/>
          <w:sz w:val="28"/>
          <w:szCs w:val="28"/>
        </w:rPr>
        <w:t>năm</w:t>
      </w:r>
      <w:proofErr w:type="spellEnd"/>
      <w:r w:rsidRPr="002431A3">
        <w:rPr>
          <w:i/>
          <w:sz w:val="28"/>
          <w:szCs w:val="28"/>
        </w:rPr>
        <w:t xml:space="preserve"> ........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592"/>
        <w:gridCol w:w="4592"/>
      </w:tblGrid>
      <w:tr w:rsidR="001C0322" w:rsidRPr="002431A3" w14:paraId="63AD743D" w14:textId="77777777" w:rsidTr="00301B69">
        <w:trPr>
          <w:jc w:val="center"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</w:tcPr>
          <w:p w14:paraId="2021DA4B" w14:textId="77777777" w:rsidR="001C0322" w:rsidRPr="002431A3" w:rsidRDefault="001C0322" w:rsidP="00301B69"/>
        </w:tc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</w:tcPr>
          <w:p w14:paraId="4DC02771" w14:textId="77777777" w:rsidR="001C0322" w:rsidRPr="002431A3" w:rsidRDefault="001C0322" w:rsidP="00301B69">
            <w:pPr>
              <w:jc w:val="center"/>
            </w:pPr>
            <w:r w:rsidRPr="002431A3">
              <w:rPr>
                <w:b/>
                <w:sz w:val="22"/>
              </w:rPr>
              <w:t>NGƯỜI ĐỀ NGHỊ</w:t>
            </w:r>
          </w:p>
          <w:p w14:paraId="5FB5FCBB" w14:textId="77777777" w:rsidR="001C0322" w:rsidRPr="002431A3" w:rsidRDefault="001C0322" w:rsidP="00301B69">
            <w:pPr>
              <w:spacing w:after="520"/>
              <w:jc w:val="center"/>
            </w:pPr>
            <w:r w:rsidRPr="002431A3">
              <w:rPr>
                <w:i/>
                <w:sz w:val="20"/>
              </w:rPr>
              <w:t>(</w:t>
            </w:r>
            <w:proofErr w:type="spellStart"/>
            <w:r w:rsidRPr="002431A3">
              <w:rPr>
                <w:i/>
                <w:sz w:val="20"/>
              </w:rPr>
              <w:t>Ký</w:t>
            </w:r>
            <w:proofErr w:type="spellEnd"/>
            <w:r w:rsidRPr="002431A3">
              <w:rPr>
                <w:i/>
                <w:sz w:val="20"/>
              </w:rPr>
              <w:t xml:space="preserve">, </w:t>
            </w:r>
            <w:proofErr w:type="spellStart"/>
            <w:r w:rsidRPr="002431A3">
              <w:rPr>
                <w:i/>
                <w:sz w:val="20"/>
              </w:rPr>
              <w:t>ghi</w:t>
            </w:r>
            <w:proofErr w:type="spellEnd"/>
            <w:r w:rsidRPr="002431A3">
              <w:rPr>
                <w:i/>
                <w:sz w:val="20"/>
              </w:rPr>
              <w:t xml:space="preserve"> </w:t>
            </w:r>
            <w:proofErr w:type="spellStart"/>
            <w:r w:rsidRPr="002431A3">
              <w:rPr>
                <w:i/>
                <w:sz w:val="20"/>
              </w:rPr>
              <w:t>rõ</w:t>
            </w:r>
            <w:proofErr w:type="spellEnd"/>
            <w:r w:rsidRPr="002431A3">
              <w:rPr>
                <w:i/>
                <w:sz w:val="20"/>
              </w:rPr>
              <w:t xml:space="preserve"> </w:t>
            </w:r>
            <w:proofErr w:type="spellStart"/>
            <w:r w:rsidRPr="002431A3">
              <w:rPr>
                <w:i/>
                <w:sz w:val="20"/>
              </w:rPr>
              <w:t>họ</w:t>
            </w:r>
            <w:proofErr w:type="spellEnd"/>
            <w:r w:rsidRPr="002431A3">
              <w:rPr>
                <w:i/>
                <w:sz w:val="20"/>
              </w:rPr>
              <w:t xml:space="preserve"> </w:t>
            </w:r>
            <w:proofErr w:type="spellStart"/>
            <w:r w:rsidRPr="002431A3">
              <w:rPr>
                <w:i/>
                <w:sz w:val="20"/>
              </w:rPr>
              <w:t>và</w:t>
            </w:r>
            <w:proofErr w:type="spellEnd"/>
            <w:r w:rsidRPr="002431A3">
              <w:rPr>
                <w:i/>
                <w:sz w:val="20"/>
              </w:rPr>
              <w:t xml:space="preserve"> tên)</w:t>
            </w:r>
          </w:p>
        </w:tc>
      </w:tr>
    </w:tbl>
    <w:p w14:paraId="10512DFE" w14:textId="77777777" w:rsidR="004240B7" w:rsidRPr="002431A3" w:rsidRDefault="004240B7" w:rsidP="001C0322">
      <w:pPr>
        <w:spacing w:before="40"/>
        <w:rPr>
          <w:b/>
          <w:i/>
          <w:sz w:val="18"/>
        </w:rPr>
      </w:pPr>
    </w:p>
    <w:p w14:paraId="155E16FC" w14:textId="77777777" w:rsidR="004240B7" w:rsidRPr="002431A3" w:rsidRDefault="004240B7" w:rsidP="001C0322">
      <w:pPr>
        <w:spacing w:before="40"/>
        <w:rPr>
          <w:b/>
          <w:i/>
          <w:sz w:val="18"/>
        </w:rPr>
      </w:pPr>
    </w:p>
    <w:p w14:paraId="55A46D61" w14:textId="77777777" w:rsidR="004240B7" w:rsidRPr="002431A3" w:rsidRDefault="004240B7" w:rsidP="001C0322">
      <w:pPr>
        <w:spacing w:before="40"/>
        <w:rPr>
          <w:b/>
          <w:i/>
          <w:sz w:val="18"/>
        </w:rPr>
      </w:pPr>
    </w:p>
    <w:p w14:paraId="2005060C" w14:textId="77777777" w:rsidR="004240B7" w:rsidRPr="002431A3" w:rsidRDefault="004240B7" w:rsidP="001C0322">
      <w:pPr>
        <w:spacing w:before="40"/>
        <w:rPr>
          <w:b/>
          <w:i/>
          <w:sz w:val="18"/>
        </w:rPr>
      </w:pPr>
    </w:p>
    <w:p w14:paraId="7BC5ABBC" w14:textId="77777777" w:rsidR="004240B7" w:rsidRPr="002431A3" w:rsidRDefault="004240B7" w:rsidP="001C0322">
      <w:pPr>
        <w:spacing w:before="40"/>
        <w:rPr>
          <w:b/>
          <w:i/>
          <w:sz w:val="18"/>
        </w:rPr>
      </w:pPr>
    </w:p>
    <w:p w14:paraId="695A4008" w14:textId="77777777" w:rsidR="004240B7" w:rsidRPr="002431A3" w:rsidRDefault="004240B7" w:rsidP="001C0322">
      <w:pPr>
        <w:spacing w:before="40"/>
        <w:rPr>
          <w:b/>
          <w:i/>
          <w:sz w:val="18"/>
        </w:rPr>
      </w:pPr>
    </w:p>
    <w:p w14:paraId="4657731C" w14:textId="77777777" w:rsidR="004240B7" w:rsidRPr="002431A3" w:rsidRDefault="004240B7" w:rsidP="001C0322">
      <w:pPr>
        <w:spacing w:before="40"/>
        <w:rPr>
          <w:b/>
          <w:i/>
          <w:sz w:val="18"/>
        </w:rPr>
      </w:pPr>
    </w:p>
    <w:p w14:paraId="23E7CAD9" w14:textId="77777777" w:rsidR="004240B7" w:rsidRPr="002431A3" w:rsidRDefault="004240B7" w:rsidP="001C0322">
      <w:pPr>
        <w:spacing w:before="40"/>
        <w:rPr>
          <w:b/>
          <w:i/>
          <w:sz w:val="18"/>
        </w:rPr>
      </w:pPr>
    </w:p>
    <w:p w14:paraId="0E5D99DD" w14:textId="77777777" w:rsidR="001C0322" w:rsidRPr="002431A3" w:rsidRDefault="001C0322" w:rsidP="001C0322">
      <w:pPr>
        <w:spacing w:before="40"/>
      </w:pPr>
      <w:proofErr w:type="spellStart"/>
      <w:r w:rsidRPr="002431A3">
        <w:rPr>
          <w:b/>
          <w:i/>
          <w:sz w:val="18"/>
        </w:rPr>
        <w:t>Ghi</w:t>
      </w:r>
      <w:proofErr w:type="spellEnd"/>
      <w:r w:rsidRPr="002431A3">
        <w:rPr>
          <w:b/>
          <w:i/>
          <w:sz w:val="18"/>
        </w:rPr>
        <w:t xml:space="preserve"> </w:t>
      </w:r>
      <w:proofErr w:type="spellStart"/>
      <w:r w:rsidRPr="002431A3">
        <w:rPr>
          <w:b/>
          <w:i/>
          <w:sz w:val="18"/>
        </w:rPr>
        <w:t>chú</w:t>
      </w:r>
      <w:proofErr w:type="spellEnd"/>
      <w:r w:rsidRPr="002431A3">
        <w:rPr>
          <w:b/>
          <w:i/>
          <w:sz w:val="18"/>
        </w:rPr>
        <w:t>:</w:t>
      </w:r>
    </w:p>
    <w:p w14:paraId="37E45B26" w14:textId="77777777" w:rsidR="001C0322" w:rsidRPr="002431A3" w:rsidRDefault="001C0322" w:rsidP="001C0322">
      <w:r w:rsidRPr="002431A3">
        <w:rPr>
          <w:sz w:val="17"/>
        </w:rPr>
        <w:t xml:space="preserve"> (1) </w:t>
      </w:r>
      <w:proofErr w:type="spellStart"/>
      <w:r w:rsidRPr="002431A3">
        <w:rPr>
          <w:sz w:val="17"/>
        </w:rPr>
        <w:t>Ghi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đầy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đủ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số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hiệu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hoặc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số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vào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sổ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gốc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cấp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văn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bằng</w:t>
      </w:r>
      <w:proofErr w:type="spellEnd"/>
      <w:r w:rsidRPr="002431A3">
        <w:rPr>
          <w:sz w:val="17"/>
        </w:rPr>
        <w:t xml:space="preserve">, </w:t>
      </w:r>
      <w:proofErr w:type="spellStart"/>
      <w:r w:rsidRPr="002431A3">
        <w:rPr>
          <w:sz w:val="17"/>
        </w:rPr>
        <w:t>chứng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chỉ</w:t>
      </w:r>
      <w:proofErr w:type="spellEnd"/>
      <w:r w:rsidRPr="002431A3">
        <w:rPr>
          <w:sz w:val="17"/>
        </w:rPr>
        <w:t xml:space="preserve">. </w:t>
      </w:r>
      <w:proofErr w:type="spellStart"/>
      <w:r w:rsidRPr="002431A3">
        <w:rPr>
          <w:sz w:val="17"/>
        </w:rPr>
        <w:t>Ví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dụ</w:t>
      </w:r>
      <w:proofErr w:type="spellEnd"/>
      <w:r w:rsidRPr="002431A3">
        <w:rPr>
          <w:sz w:val="17"/>
        </w:rPr>
        <w:t>: 703645/5XX.</w:t>
      </w:r>
    </w:p>
    <w:p w14:paraId="4E898C8E" w14:textId="77777777" w:rsidR="001C0322" w:rsidRPr="002431A3" w:rsidRDefault="001C0322" w:rsidP="001C0322">
      <w:r w:rsidRPr="002431A3">
        <w:rPr>
          <w:sz w:val="17"/>
        </w:rPr>
        <w:t xml:space="preserve">(2) </w:t>
      </w:r>
      <w:proofErr w:type="spellStart"/>
      <w:r w:rsidRPr="002431A3">
        <w:rPr>
          <w:sz w:val="17"/>
        </w:rPr>
        <w:t>Ghi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số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lượng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bản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sao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từ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sổ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gốc</w:t>
      </w:r>
      <w:proofErr w:type="spellEnd"/>
      <w:r w:rsidRPr="002431A3">
        <w:rPr>
          <w:sz w:val="17"/>
        </w:rPr>
        <w:t>.</w:t>
      </w:r>
    </w:p>
    <w:p w14:paraId="0DE215EE" w14:textId="77777777" w:rsidR="001C0322" w:rsidRPr="002431A3" w:rsidRDefault="001C0322" w:rsidP="001C0322">
      <w:r w:rsidRPr="002431A3">
        <w:rPr>
          <w:sz w:val="17"/>
        </w:rPr>
        <w:t xml:space="preserve">(3) </w:t>
      </w:r>
      <w:proofErr w:type="spellStart"/>
      <w:r w:rsidRPr="002431A3">
        <w:rPr>
          <w:sz w:val="17"/>
        </w:rPr>
        <w:t>Ghi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rõ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lý</w:t>
      </w:r>
      <w:proofErr w:type="spellEnd"/>
      <w:r w:rsidRPr="002431A3">
        <w:rPr>
          <w:sz w:val="17"/>
        </w:rPr>
        <w:t xml:space="preserve"> do </w:t>
      </w:r>
      <w:proofErr w:type="spellStart"/>
      <w:r w:rsidRPr="002431A3">
        <w:rPr>
          <w:sz w:val="17"/>
        </w:rPr>
        <w:t>cấp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lại</w:t>
      </w:r>
      <w:proofErr w:type="spellEnd"/>
      <w:r w:rsidRPr="002431A3">
        <w:rPr>
          <w:sz w:val="17"/>
        </w:rPr>
        <w:t>/</w:t>
      </w:r>
      <w:proofErr w:type="spellStart"/>
      <w:r w:rsidRPr="002431A3">
        <w:rPr>
          <w:sz w:val="17"/>
        </w:rPr>
        <w:t>nội</w:t>
      </w:r>
      <w:proofErr w:type="spellEnd"/>
      <w:r w:rsidRPr="002431A3">
        <w:rPr>
          <w:sz w:val="17"/>
        </w:rPr>
        <w:t xml:space="preserve"> dung </w:t>
      </w:r>
      <w:proofErr w:type="spellStart"/>
      <w:r w:rsidRPr="002431A3">
        <w:rPr>
          <w:sz w:val="17"/>
        </w:rPr>
        <w:t>đề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nghị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chỉnh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sửa</w:t>
      </w:r>
      <w:proofErr w:type="spellEnd"/>
      <w:r w:rsidRPr="002431A3">
        <w:rPr>
          <w:sz w:val="17"/>
        </w:rPr>
        <w:t xml:space="preserve">. </w:t>
      </w:r>
      <w:proofErr w:type="spellStart"/>
      <w:r w:rsidRPr="002431A3">
        <w:rPr>
          <w:sz w:val="17"/>
        </w:rPr>
        <w:t>Ví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dụ</w:t>
      </w:r>
      <w:proofErr w:type="spellEnd"/>
      <w:r w:rsidRPr="002431A3">
        <w:rPr>
          <w:sz w:val="17"/>
        </w:rPr>
        <w:t xml:space="preserve">: </w:t>
      </w:r>
      <w:proofErr w:type="spellStart"/>
      <w:r w:rsidRPr="002431A3">
        <w:rPr>
          <w:sz w:val="17"/>
        </w:rPr>
        <w:t>Họ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tên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sai</w:t>
      </w:r>
      <w:proofErr w:type="spellEnd"/>
      <w:r w:rsidRPr="002431A3">
        <w:rPr>
          <w:sz w:val="17"/>
        </w:rPr>
        <w:t xml:space="preserve"> so </w:t>
      </w:r>
      <w:proofErr w:type="spellStart"/>
      <w:r w:rsidRPr="002431A3">
        <w:rPr>
          <w:sz w:val="17"/>
        </w:rPr>
        <w:t>với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giấy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khai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sinh</w:t>
      </w:r>
      <w:proofErr w:type="spellEnd"/>
      <w:r w:rsidRPr="002431A3">
        <w:rPr>
          <w:sz w:val="17"/>
        </w:rPr>
        <w:t xml:space="preserve"> / </w:t>
      </w:r>
      <w:proofErr w:type="spellStart"/>
      <w:r w:rsidRPr="002431A3">
        <w:rPr>
          <w:sz w:val="17"/>
        </w:rPr>
        <w:t>Sửa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ngày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tháng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năm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sinh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từ</w:t>
      </w:r>
      <w:proofErr w:type="spellEnd"/>
      <w:r w:rsidRPr="002431A3">
        <w:rPr>
          <w:sz w:val="17"/>
        </w:rPr>
        <w:t xml:space="preserve"> “07/01/1990” </w:t>
      </w:r>
      <w:proofErr w:type="spellStart"/>
      <w:r w:rsidRPr="002431A3">
        <w:rPr>
          <w:sz w:val="17"/>
        </w:rPr>
        <w:t>thành</w:t>
      </w:r>
      <w:proofErr w:type="spellEnd"/>
      <w:r w:rsidRPr="002431A3">
        <w:rPr>
          <w:sz w:val="17"/>
        </w:rPr>
        <w:t xml:space="preserve"> “01/07/1990”.</w:t>
      </w:r>
    </w:p>
    <w:p w14:paraId="357005FB" w14:textId="77777777" w:rsidR="001C0322" w:rsidRPr="002431A3" w:rsidRDefault="001C0322" w:rsidP="001C0322">
      <w:r w:rsidRPr="002431A3">
        <w:rPr>
          <w:sz w:val="17"/>
        </w:rPr>
        <w:t xml:space="preserve">(4) </w:t>
      </w:r>
      <w:proofErr w:type="spellStart"/>
      <w:r w:rsidRPr="002431A3">
        <w:rPr>
          <w:sz w:val="17"/>
        </w:rPr>
        <w:t>Liệt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kê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hồ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sơ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kèm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theo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hoặc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đường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dẫn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trích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xuất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thông</w:t>
      </w:r>
      <w:proofErr w:type="spellEnd"/>
      <w:r w:rsidRPr="002431A3">
        <w:rPr>
          <w:sz w:val="17"/>
        </w:rPr>
        <w:t xml:space="preserve"> tin </w:t>
      </w:r>
      <w:proofErr w:type="spellStart"/>
      <w:r w:rsidRPr="002431A3">
        <w:rPr>
          <w:sz w:val="17"/>
        </w:rPr>
        <w:t>từ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cơ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sở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dữ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liệu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của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cơ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quan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có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thẩm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quyền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để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giải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quyết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thủ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tục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hành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chính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nếu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thực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hiện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dịch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vụ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công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trực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tuyến</w:t>
      </w:r>
      <w:proofErr w:type="spellEnd"/>
      <w:r w:rsidRPr="002431A3">
        <w:rPr>
          <w:sz w:val="17"/>
        </w:rPr>
        <w:t>.</w:t>
      </w:r>
    </w:p>
    <w:p w14:paraId="25A242B4" w14:textId="77777777" w:rsidR="001C0322" w:rsidRPr="002431A3" w:rsidRDefault="001C0322" w:rsidP="001C0322">
      <w:r w:rsidRPr="002431A3">
        <w:rPr>
          <w:sz w:val="17"/>
        </w:rPr>
        <w:t xml:space="preserve">(5) Thông tin </w:t>
      </w:r>
      <w:proofErr w:type="spellStart"/>
      <w:r w:rsidRPr="002431A3">
        <w:rPr>
          <w:sz w:val="17"/>
        </w:rPr>
        <w:t>để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cơ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quan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có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thẩm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quyền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trả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kết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quả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giải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quyết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thủ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tục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hành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chính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hoặc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liên</w:t>
      </w:r>
      <w:proofErr w:type="spellEnd"/>
      <w:r w:rsidRPr="002431A3">
        <w:rPr>
          <w:sz w:val="17"/>
        </w:rPr>
        <w:t xml:space="preserve"> </w:t>
      </w:r>
      <w:proofErr w:type="spellStart"/>
      <w:r w:rsidRPr="002431A3">
        <w:rPr>
          <w:sz w:val="17"/>
        </w:rPr>
        <w:t>hệ</w:t>
      </w:r>
      <w:proofErr w:type="spellEnd"/>
      <w:r w:rsidRPr="002431A3">
        <w:rPr>
          <w:sz w:val="17"/>
        </w:rPr>
        <w:t>.</w:t>
      </w:r>
    </w:p>
    <w:p w14:paraId="5CE5C908" w14:textId="77777777" w:rsidR="00270C6B" w:rsidRPr="002431A3" w:rsidRDefault="00270C6B" w:rsidP="001C0322">
      <w:pPr>
        <w:spacing w:before="279" w:line="298" w:lineRule="exact"/>
        <w:ind w:right="-1"/>
        <w:jc w:val="center"/>
        <w:rPr>
          <w:i/>
          <w:sz w:val="7"/>
        </w:rPr>
      </w:pPr>
    </w:p>
    <w:sectPr w:rsidR="00270C6B" w:rsidRPr="002431A3" w:rsidSect="001C0322">
      <w:footerReference w:type="default" r:id="rId8"/>
      <w:pgSz w:w="11910" w:h="16840"/>
      <w:pgMar w:top="1140" w:right="711" w:bottom="280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FBBAB" w14:textId="77777777" w:rsidR="00B609E8" w:rsidRDefault="00B609E8">
      <w:pPr>
        <w:spacing w:line="240" w:lineRule="auto"/>
      </w:pPr>
      <w:r>
        <w:separator/>
      </w:r>
    </w:p>
  </w:endnote>
  <w:endnote w:type="continuationSeparator" w:id="0">
    <w:p w14:paraId="3AFA0B37" w14:textId="77777777" w:rsidR="00B609E8" w:rsidRDefault="00B609E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FAD9D" w14:textId="77777777" w:rsidR="009F03CA" w:rsidRDefault="009F03CA">
    <w:pPr>
      <w:pStyle w:val="Footer"/>
      <w:jc w:val="center"/>
    </w:pPr>
    <w:r>
      <w:rPr>
        <w:sz w:val="22"/>
      </w:rPr>
      <w:fldChar w:fldCharType="begin"/>
    </w:r>
    <w:r>
      <w:rPr>
        <w:sz w:val="22"/>
      </w:rPr>
      <w:instrText>PAGE</w:instrText>
    </w:r>
    <w:r>
      <w:rPr>
        <w:sz w:val="22"/>
      </w:rPr>
      <w:fldChar w:fldCharType="separate"/>
    </w:r>
    <w:r w:rsidR="00315F78">
      <w:rPr>
        <w:noProof/>
        <w:sz w:val="22"/>
      </w:rPr>
      <w:t>4</w:t>
    </w:r>
    <w:r>
      <w:rPr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78954" w14:textId="77777777" w:rsidR="00B609E8" w:rsidRDefault="00B609E8">
      <w:pPr>
        <w:spacing w:line="240" w:lineRule="auto"/>
      </w:pPr>
      <w:r>
        <w:separator/>
      </w:r>
    </w:p>
  </w:footnote>
  <w:footnote w:type="continuationSeparator" w:id="0">
    <w:p w14:paraId="194B6901" w14:textId="77777777" w:rsidR="00B609E8" w:rsidRDefault="00B609E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38B610B"/>
    <w:multiLevelType w:val="hybridMultilevel"/>
    <w:tmpl w:val="5FCEF778"/>
    <w:lvl w:ilvl="0" w:tplc="85A44660">
      <w:start w:val="5"/>
      <w:numFmt w:val="decimal"/>
      <w:lvlText w:val="(%1)"/>
      <w:lvlJc w:val="left"/>
      <w:pPr>
        <w:ind w:left="80" w:hanging="4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61C79"/>
    <w:multiLevelType w:val="hybridMultilevel"/>
    <w:tmpl w:val="08DAF006"/>
    <w:lvl w:ilvl="0" w:tplc="4D481078">
      <w:start w:val="4"/>
      <w:numFmt w:val="decimal"/>
      <w:lvlText w:val="(%1)"/>
      <w:lvlJc w:val="left"/>
      <w:pPr>
        <w:ind w:left="80" w:hanging="4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EF5EDC"/>
    <w:multiLevelType w:val="hybridMultilevel"/>
    <w:tmpl w:val="B99C3BA4"/>
    <w:lvl w:ilvl="0" w:tplc="639840B0">
      <w:start w:val="1"/>
      <w:numFmt w:val="decimal"/>
      <w:lvlText w:val="(%1)"/>
      <w:lvlJc w:val="left"/>
      <w:pPr>
        <w:ind w:left="2" w:hanging="40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8"/>
        <w:szCs w:val="28"/>
        <w:lang w:eastAsia="en-US" w:bidi="ar-SA"/>
      </w:rPr>
    </w:lvl>
    <w:lvl w:ilvl="1" w:tplc="22F4660A">
      <w:numFmt w:val="bullet"/>
      <w:lvlText w:val="•"/>
      <w:lvlJc w:val="left"/>
      <w:pPr>
        <w:ind w:left="921" w:hanging="401"/>
      </w:pPr>
      <w:rPr>
        <w:rFonts w:hint="default"/>
        <w:lang w:eastAsia="en-US" w:bidi="ar-SA"/>
      </w:rPr>
    </w:lvl>
    <w:lvl w:ilvl="2" w:tplc="2D9AF1E4">
      <w:numFmt w:val="bullet"/>
      <w:lvlText w:val="•"/>
      <w:lvlJc w:val="left"/>
      <w:pPr>
        <w:ind w:left="1842" w:hanging="401"/>
      </w:pPr>
      <w:rPr>
        <w:rFonts w:hint="default"/>
        <w:lang w:eastAsia="en-US" w:bidi="ar-SA"/>
      </w:rPr>
    </w:lvl>
    <w:lvl w:ilvl="3" w:tplc="578AAE98">
      <w:numFmt w:val="bullet"/>
      <w:lvlText w:val="•"/>
      <w:lvlJc w:val="left"/>
      <w:pPr>
        <w:ind w:left="2764" w:hanging="401"/>
      </w:pPr>
      <w:rPr>
        <w:rFonts w:hint="default"/>
        <w:lang w:eastAsia="en-US" w:bidi="ar-SA"/>
      </w:rPr>
    </w:lvl>
    <w:lvl w:ilvl="4" w:tplc="7028322A">
      <w:numFmt w:val="bullet"/>
      <w:lvlText w:val="•"/>
      <w:lvlJc w:val="left"/>
      <w:pPr>
        <w:ind w:left="3685" w:hanging="401"/>
      </w:pPr>
      <w:rPr>
        <w:rFonts w:hint="default"/>
        <w:lang w:eastAsia="en-US" w:bidi="ar-SA"/>
      </w:rPr>
    </w:lvl>
    <w:lvl w:ilvl="5" w:tplc="F1CA8ECE">
      <w:numFmt w:val="bullet"/>
      <w:lvlText w:val="•"/>
      <w:lvlJc w:val="left"/>
      <w:pPr>
        <w:ind w:left="4607" w:hanging="401"/>
      </w:pPr>
      <w:rPr>
        <w:rFonts w:hint="default"/>
        <w:lang w:eastAsia="en-US" w:bidi="ar-SA"/>
      </w:rPr>
    </w:lvl>
    <w:lvl w:ilvl="6" w:tplc="ED8EFC7C">
      <w:numFmt w:val="bullet"/>
      <w:lvlText w:val="•"/>
      <w:lvlJc w:val="left"/>
      <w:pPr>
        <w:ind w:left="5528" w:hanging="401"/>
      </w:pPr>
      <w:rPr>
        <w:rFonts w:hint="default"/>
        <w:lang w:eastAsia="en-US" w:bidi="ar-SA"/>
      </w:rPr>
    </w:lvl>
    <w:lvl w:ilvl="7" w:tplc="CB0AF436">
      <w:numFmt w:val="bullet"/>
      <w:lvlText w:val="•"/>
      <w:lvlJc w:val="left"/>
      <w:pPr>
        <w:ind w:left="6450" w:hanging="401"/>
      </w:pPr>
      <w:rPr>
        <w:rFonts w:hint="default"/>
        <w:lang w:eastAsia="en-US" w:bidi="ar-SA"/>
      </w:rPr>
    </w:lvl>
    <w:lvl w:ilvl="8" w:tplc="7E2CFE88">
      <w:numFmt w:val="bullet"/>
      <w:lvlText w:val="•"/>
      <w:lvlJc w:val="left"/>
      <w:pPr>
        <w:ind w:left="7371" w:hanging="401"/>
      </w:pPr>
      <w:rPr>
        <w:rFonts w:hint="default"/>
        <w:lang w:eastAsia="en-US" w:bidi="ar-SA"/>
      </w:rPr>
    </w:lvl>
  </w:abstractNum>
  <w:abstractNum w:abstractNumId="12" w15:restartNumberingAfterBreak="0">
    <w:nsid w:val="18787782"/>
    <w:multiLevelType w:val="hybridMultilevel"/>
    <w:tmpl w:val="B99C3BA4"/>
    <w:lvl w:ilvl="0" w:tplc="639840B0">
      <w:start w:val="1"/>
      <w:numFmt w:val="decimal"/>
      <w:lvlText w:val="(%1)"/>
      <w:lvlJc w:val="left"/>
      <w:pPr>
        <w:ind w:left="2" w:hanging="40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8"/>
        <w:szCs w:val="28"/>
        <w:lang w:eastAsia="en-US" w:bidi="ar-SA"/>
      </w:rPr>
    </w:lvl>
    <w:lvl w:ilvl="1" w:tplc="22F4660A">
      <w:numFmt w:val="bullet"/>
      <w:lvlText w:val="•"/>
      <w:lvlJc w:val="left"/>
      <w:pPr>
        <w:ind w:left="921" w:hanging="401"/>
      </w:pPr>
      <w:rPr>
        <w:rFonts w:hint="default"/>
        <w:lang w:eastAsia="en-US" w:bidi="ar-SA"/>
      </w:rPr>
    </w:lvl>
    <w:lvl w:ilvl="2" w:tplc="2D9AF1E4">
      <w:numFmt w:val="bullet"/>
      <w:lvlText w:val="•"/>
      <w:lvlJc w:val="left"/>
      <w:pPr>
        <w:ind w:left="1842" w:hanging="401"/>
      </w:pPr>
      <w:rPr>
        <w:rFonts w:hint="default"/>
        <w:lang w:eastAsia="en-US" w:bidi="ar-SA"/>
      </w:rPr>
    </w:lvl>
    <w:lvl w:ilvl="3" w:tplc="578AAE98">
      <w:numFmt w:val="bullet"/>
      <w:lvlText w:val="•"/>
      <w:lvlJc w:val="left"/>
      <w:pPr>
        <w:ind w:left="2764" w:hanging="401"/>
      </w:pPr>
      <w:rPr>
        <w:rFonts w:hint="default"/>
        <w:lang w:eastAsia="en-US" w:bidi="ar-SA"/>
      </w:rPr>
    </w:lvl>
    <w:lvl w:ilvl="4" w:tplc="7028322A">
      <w:numFmt w:val="bullet"/>
      <w:lvlText w:val="•"/>
      <w:lvlJc w:val="left"/>
      <w:pPr>
        <w:ind w:left="3685" w:hanging="401"/>
      </w:pPr>
      <w:rPr>
        <w:rFonts w:hint="default"/>
        <w:lang w:eastAsia="en-US" w:bidi="ar-SA"/>
      </w:rPr>
    </w:lvl>
    <w:lvl w:ilvl="5" w:tplc="F1CA8ECE">
      <w:numFmt w:val="bullet"/>
      <w:lvlText w:val="•"/>
      <w:lvlJc w:val="left"/>
      <w:pPr>
        <w:ind w:left="4607" w:hanging="401"/>
      </w:pPr>
      <w:rPr>
        <w:rFonts w:hint="default"/>
        <w:lang w:eastAsia="en-US" w:bidi="ar-SA"/>
      </w:rPr>
    </w:lvl>
    <w:lvl w:ilvl="6" w:tplc="ED8EFC7C">
      <w:numFmt w:val="bullet"/>
      <w:lvlText w:val="•"/>
      <w:lvlJc w:val="left"/>
      <w:pPr>
        <w:ind w:left="5528" w:hanging="401"/>
      </w:pPr>
      <w:rPr>
        <w:rFonts w:hint="default"/>
        <w:lang w:eastAsia="en-US" w:bidi="ar-SA"/>
      </w:rPr>
    </w:lvl>
    <w:lvl w:ilvl="7" w:tplc="CB0AF436">
      <w:numFmt w:val="bullet"/>
      <w:lvlText w:val="•"/>
      <w:lvlJc w:val="left"/>
      <w:pPr>
        <w:ind w:left="6450" w:hanging="401"/>
      </w:pPr>
      <w:rPr>
        <w:rFonts w:hint="default"/>
        <w:lang w:eastAsia="en-US" w:bidi="ar-SA"/>
      </w:rPr>
    </w:lvl>
    <w:lvl w:ilvl="8" w:tplc="7E2CFE88">
      <w:numFmt w:val="bullet"/>
      <w:lvlText w:val="•"/>
      <w:lvlJc w:val="left"/>
      <w:pPr>
        <w:ind w:left="7371" w:hanging="401"/>
      </w:pPr>
      <w:rPr>
        <w:rFonts w:hint="default"/>
        <w:lang w:eastAsia="en-US" w:bidi="ar-SA"/>
      </w:rPr>
    </w:lvl>
  </w:abstractNum>
  <w:abstractNum w:abstractNumId="13" w15:restartNumberingAfterBreak="0">
    <w:nsid w:val="20A210CE"/>
    <w:multiLevelType w:val="hybridMultilevel"/>
    <w:tmpl w:val="0F5ED9B8"/>
    <w:lvl w:ilvl="0" w:tplc="A5B8174C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3F526D4"/>
    <w:multiLevelType w:val="hybridMultilevel"/>
    <w:tmpl w:val="B0B6ECA0"/>
    <w:lvl w:ilvl="0" w:tplc="4A20FA16">
      <w:start w:val="18"/>
      <w:numFmt w:val="decimal"/>
      <w:lvlText w:val="(%1)"/>
      <w:lvlJc w:val="left"/>
      <w:pPr>
        <w:ind w:left="1260" w:hanging="53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8"/>
        <w:szCs w:val="28"/>
        <w:lang w:eastAsia="en-US" w:bidi="ar-SA"/>
      </w:rPr>
    </w:lvl>
    <w:lvl w:ilvl="1" w:tplc="B3C2CF16">
      <w:numFmt w:val="bullet"/>
      <w:lvlText w:val="•"/>
      <w:lvlJc w:val="left"/>
      <w:pPr>
        <w:ind w:left="2055" w:hanging="539"/>
      </w:pPr>
      <w:rPr>
        <w:rFonts w:hint="default"/>
        <w:lang w:eastAsia="en-US" w:bidi="ar-SA"/>
      </w:rPr>
    </w:lvl>
    <w:lvl w:ilvl="2" w:tplc="2C923618">
      <w:numFmt w:val="bullet"/>
      <w:lvlText w:val="•"/>
      <w:lvlJc w:val="left"/>
      <w:pPr>
        <w:ind w:left="2850" w:hanging="539"/>
      </w:pPr>
      <w:rPr>
        <w:rFonts w:hint="default"/>
        <w:lang w:eastAsia="en-US" w:bidi="ar-SA"/>
      </w:rPr>
    </w:lvl>
    <w:lvl w:ilvl="3" w:tplc="843A39C8">
      <w:numFmt w:val="bullet"/>
      <w:lvlText w:val="•"/>
      <w:lvlJc w:val="left"/>
      <w:pPr>
        <w:ind w:left="3646" w:hanging="539"/>
      </w:pPr>
      <w:rPr>
        <w:rFonts w:hint="default"/>
        <w:lang w:eastAsia="en-US" w:bidi="ar-SA"/>
      </w:rPr>
    </w:lvl>
    <w:lvl w:ilvl="4" w:tplc="F90CDD88">
      <w:numFmt w:val="bullet"/>
      <w:lvlText w:val="•"/>
      <w:lvlJc w:val="left"/>
      <w:pPr>
        <w:ind w:left="4441" w:hanging="539"/>
      </w:pPr>
      <w:rPr>
        <w:rFonts w:hint="default"/>
        <w:lang w:eastAsia="en-US" w:bidi="ar-SA"/>
      </w:rPr>
    </w:lvl>
    <w:lvl w:ilvl="5" w:tplc="5B983006">
      <w:numFmt w:val="bullet"/>
      <w:lvlText w:val="•"/>
      <w:lvlJc w:val="left"/>
      <w:pPr>
        <w:ind w:left="5237" w:hanging="539"/>
      </w:pPr>
      <w:rPr>
        <w:rFonts w:hint="default"/>
        <w:lang w:eastAsia="en-US" w:bidi="ar-SA"/>
      </w:rPr>
    </w:lvl>
    <w:lvl w:ilvl="6" w:tplc="D9461518">
      <w:numFmt w:val="bullet"/>
      <w:lvlText w:val="•"/>
      <w:lvlJc w:val="left"/>
      <w:pPr>
        <w:ind w:left="6032" w:hanging="539"/>
      </w:pPr>
      <w:rPr>
        <w:rFonts w:hint="default"/>
        <w:lang w:eastAsia="en-US" w:bidi="ar-SA"/>
      </w:rPr>
    </w:lvl>
    <w:lvl w:ilvl="7" w:tplc="7AB6088E">
      <w:numFmt w:val="bullet"/>
      <w:lvlText w:val="•"/>
      <w:lvlJc w:val="left"/>
      <w:pPr>
        <w:ind w:left="6828" w:hanging="539"/>
      </w:pPr>
      <w:rPr>
        <w:rFonts w:hint="default"/>
        <w:lang w:eastAsia="en-US" w:bidi="ar-SA"/>
      </w:rPr>
    </w:lvl>
    <w:lvl w:ilvl="8" w:tplc="79DEAB58">
      <w:numFmt w:val="bullet"/>
      <w:lvlText w:val="•"/>
      <w:lvlJc w:val="left"/>
      <w:pPr>
        <w:ind w:left="7623" w:hanging="539"/>
      </w:pPr>
      <w:rPr>
        <w:rFonts w:hint="default"/>
        <w:lang w:eastAsia="en-US" w:bidi="ar-SA"/>
      </w:rPr>
    </w:lvl>
  </w:abstractNum>
  <w:abstractNum w:abstractNumId="15" w15:restartNumberingAfterBreak="0">
    <w:nsid w:val="24E47B4A"/>
    <w:multiLevelType w:val="hybridMultilevel"/>
    <w:tmpl w:val="28FC9CE6"/>
    <w:lvl w:ilvl="0" w:tplc="02B89568">
      <w:start w:val="1"/>
      <w:numFmt w:val="decimal"/>
      <w:lvlText w:val="(%1)"/>
      <w:lvlJc w:val="left"/>
      <w:pPr>
        <w:ind w:left="2" w:hanging="4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9B6EC0"/>
    <w:multiLevelType w:val="hybridMultilevel"/>
    <w:tmpl w:val="38962AB6"/>
    <w:lvl w:ilvl="0" w:tplc="421A658C">
      <w:start w:val="5"/>
      <w:numFmt w:val="decimal"/>
      <w:lvlText w:val="(%1)"/>
      <w:lvlJc w:val="left"/>
      <w:pPr>
        <w:ind w:left="408" w:hanging="4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768" w:hanging="360"/>
      </w:pPr>
    </w:lvl>
    <w:lvl w:ilvl="2" w:tplc="0809001B" w:tentative="1">
      <w:start w:val="1"/>
      <w:numFmt w:val="lowerRoman"/>
      <w:lvlText w:val="%3."/>
      <w:lvlJc w:val="right"/>
      <w:pPr>
        <w:ind w:left="2488" w:hanging="180"/>
      </w:pPr>
    </w:lvl>
    <w:lvl w:ilvl="3" w:tplc="0809000F" w:tentative="1">
      <w:start w:val="1"/>
      <w:numFmt w:val="decimal"/>
      <w:lvlText w:val="%4."/>
      <w:lvlJc w:val="left"/>
      <w:pPr>
        <w:ind w:left="3208" w:hanging="360"/>
      </w:pPr>
    </w:lvl>
    <w:lvl w:ilvl="4" w:tplc="08090019" w:tentative="1">
      <w:start w:val="1"/>
      <w:numFmt w:val="lowerLetter"/>
      <w:lvlText w:val="%5."/>
      <w:lvlJc w:val="left"/>
      <w:pPr>
        <w:ind w:left="3928" w:hanging="360"/>
      </w:pPr>
    </w:lvl>
    <w:lvl w:ilvl="5" w:tplc="0809001B" w:tentative="1">
      <w:start w:val="1"/>
      <w:numFmt w:val="lowerRoman"/>
      <w:lvlText w:val="%6."/>
      <w:lvlJc w:val="right"/>
      <w:pPr>
        <w:ind w:left="4648" w:hanging="180"/>
      </w:pPr>
    </w:lvl>
    <w:lvl w:ilvl="6" w:tplc="0809000F" w:tentative="1">
      <w:start w:val="1"/>
      <w:numFmt w:val="decimal"/>
      <w:lvlText w:val="%7."/>
      <w:lvlJc w:val="left"/>
      <w:pPr>
        <w:ind w:left="5368" w:hanging="360"/>
      </w:pPr>
    </w:lvl>
    <w:lvl w:ilvl="7" w:tplc="08090019" w:tentative="1">
      <w:start w:val="1"/>
      <w:numFmt w:val="lowerLetter"/>
      <w:lvlText w:val="%8."/>
      <w:lvlJc w:val="left"/>
      <w:pPr>
        <w:ind w:left="6088" w:hanging="360"/>
      </w:pPr>
    </w:lvl>
    <w:lvl w:ilvl="8" w:tplc="0809001B" w:tentative="1">
      <w:start w:val="1"/>
      <w:numFmt w:val="lowerRoman"/>
      <w:lvlText w:val="%9."/>
      <w:lvlJc w:val="right"/>
      <w:pPr>
        <w:ind w:left="6808" w:hanging="180"/>
      </w:pPr>
    </w:lvl>
  </w:abstractNum>
  <w:abstractNum w:abstractNumId="17" w15:restartNumberingAfterBreak="0">
    <w:nsid w:val="2F16100C"/>
    <w:multiLevelType w:val="hybridMultilevel"/>
    <w:tmpl w:val="87F0996C"/>
    <w:lvl w:ilvl="0" w:tplc="322C22D0">
      <w:start w:val="3"/>
      <w:numFmt w:val="decimal"/>
      <w:lvlText w:val="(%1)"/>
      <w:lvlJc w:val="left"/>
      <w:pPr>
        <w:ind w:left="2" w:hanging="4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eastAsia="en-US" w:bidi="ar-SA"/>
      </w:rPr>
    </w:lvl>
    <w:lvl w:ilvl="1" w:tplc="0F2435D0">
      <w:numFmt w:val="bullet"/>
      <w:lvlText w:val="•"/>
      <w:lvlJc w:val="left"/>
      <w:pPr>
        <w:ind w:left="921" w:hanging="408"/>
      </w:pPr>
      <w:rPr>
        <w:rFonts w:hint="default"/>
        <w:lang w:eastAsia="en-US" w:bidi="ar-SA"/>
      </w:rPr>
    </w:lvl>
    <w:lvl w:ilvl="2" w:tplc="BC768226">
      <w:numFmt w:val="bullet"/>
      <w:lvlText w:val="•"/>
      <w:lvlJc w:val="left"/>
      <w:pPr>
        <w:ind w:left="1842" w:hanging="408"/>
      </w:pPr>
      <w:rPr>
        <w:rFonts w:hint="default"/>
        <w:lang w:eastAsia="en-US" w:bidi="ar-SA"/>
      </w:rPr>
    </w:lvl>
    <w:lvl w:ilvl="3" w:tplc="7C0E82E4">
      <w:numFmt w:val="bullet"/>
      <w:lvlText w:val="•"/>
      <w:lvlJc w:val="left"/>
      <w:pPr>
        <w:ind w:left="2764" w:hanging="408"/>
      </w:pPr>
      <w:rPr>
        <w:rFonts w:hint="default"/>
        <w:lang w:eastAsia="en-US" w:bidi="ar-SA"/>
      </w:rPr>
    </w:lvl>
    <w:lvl w:ilvl="4" w:tplc="DAF69EC6">
      <w:numFmt w:val="bullet"/>
      <w:lvlText w:val="•"/>
      <w:lvlJc w:val="left"/>
      <w:pPr>
        <w:ind w:left="3685" w:hanging="408"/>
      </w:pPr>
      <w:rPr>
        <w:rFonts w:hint="default"/>
        <w:lang w:eastAsia="en-US" w:bidi="ar-SA"/>
      </w:rPr>
    </w:lvl>
    <w:lvl w:ilvl="5" w:tplc="B8E4A9D6">
      <w:numFmt w:val="bullet"/>
      <w:lvlText w:val="•"/>
      <w:lvlJc w:val="left"/>
      <w:pPr>
        <w:ind w:left="4607" w:hanging="408"/>
      </w:pPr>
      <w:rPr>
        <w:rFonts w:hint="default"/>
        <w:lang w:eastAsia="en-US" w:bidi="ar-SA"/>
      </w:rPr>
    </w:lvl>
    <w:lvl w:ilvl="6" w:tplc="00D2AF7E">
      <w:numFmt w:val="bullet"/>
      <w:lvlText w:val="•"/>
      <w:lvlJc w:val="left"/>
      <w:pPr>
        <w:ind w:left="5528" w:hanging="408"/>
      </w:pPr>
      <w:rPr>
        <w:rFonts w:hint="default"/>
        <w:lang w:eastAsia="en-US" w:bidi="ar-SA"/>
      </w:rPr>
    </w:lvl>
    <w:lvl w:ilvl="7" w:tplc="138A1954">
      <w:numFmt w:val="bullet"/>
      <w:lvlText w:val="•"/>
      <w:lvlJc w:val="left"/>
      <w:pPr>
        <w:ind w:left="6450" w:hanging="408"/>
      </w:pPr>
      <w:rPr>
        <w:rFonts w:hint="default"/>
        <w:lang w:eastAsia="en-US" w:bidi="ar-SA"/>
      </w:rPr>
    </w:lvl>
    <w:lvl w:ilvl="8" w:tplc="2E90B6B4">
      <w:numFmt w:val="bullet"/>
      <w:lvlText w:val="•"/>
      <w:lvlJc w:val="left"/>
      <w:pPr>
        <w:ind w:left="7371" w:hanging="408"/>
      </w:pPr>
      <w:rPr>
        <w:rFonts w:hint="default"/>
        <w:lang w:eastAsia="en-US" w:bidi="ar-SA"/>
      </w:rPr>
    </w:lvl>
  </w:abstractNum>
  <w:abstractNum w:abstractNumId="18" w15:restartNumberingAfterBreak="0">
    <w:nsid w:val="356237D7"/>
    <w:multiLevelType w:val="hybridMultilevel"/>
    <w:tmpl w:val="04966296"/>
    <w:lvl w:ilvl="0" w:tplc="5AFA8310">
      <w:start w:val="8"/>
      <w:numFmt w:val="decimal"/>
      <w:lvlText w:val="(%1)"/>
      <w:lvlJc w:val="left"/>
      <w:pPr>
        <w:ind w:left="2" w:hanging="4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C9112D"/>
    <w:multiLevelType w:val="hybridMultilevel"/>
    <w:tmpl w:val="36861A02"/>
    <w:lvl w:ilvl="0" w:tplc="0DCCD016">
      <w:start w:val="8"/>
      <w:numFmt w:val="decimal"/>
      <w:lvlText w:val="(%1)"/>
      <w:lvlJc w:val="left"/>
      <w:pPr>
        <w:ind w:left="2" w:hanging="4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A208ED"/>
    <w:multiLevelType w:val="hybridMultilevel"/>
    <w:tmpl w:val="50821A06"/>
    <w:lvl w:ilvl="0" w:tplc="AF70FC94">
      <w:numFmt w:val="bullet"/>
      <w:lvlText w:val="-"/>
      <w:lvlJc w:val="left"/>
      <w:pPr>
        <w:ind w:left="136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eastAsia="en-US" w:bidi="ar-SA"/>
      </w:rPr>
    </w:lvl>
    <w:lvl w:ilvl="1" w:tplc="5FFA79A2">
      <w:numFmt w:val="bullet"/>
      <w:lvlText w:val="•"/>
      <w:lvlJc w:val="left"/>
      <w:pPr>
        <w:ind w:left="2273" w:hanging="140"/>
      </w:pPr>
      <w:rPr>
        <w:rFonts w:hint="default"/>
        <w:lang w:eastAsia="en-US" w:bidi="ar-SA"/>
      </w:rPr>
    </w:lvl>
    <w:lvl w:ilvl="2" w:tplc="C24EB02C">
      <w:numFmt w:val="bullet"/>
      <w:lvlText w:val="•"/>
      <w:lvlJc w:val="left"/>
      <w:pPr>
        <w:ind w:left="3186" w:hanging="140"/>
      </w:pPr>
      <w:rPr>
        <w:rFonts w:hint="default"/>
        <w:lang w:eastAsia="en-US" w:bidi="ar-SA"/>
      </w:rPr>
    </w:lvl>
    <w:lvl w:ilvl="3" w:tplc="377882EC">
      <w:numFmt w:val="bullet"/>
      <w:lvlText w:val="•"/>
      <w:lvlJc w:val="left"/>
      <w:pPr>
        <w:ind w:left="4099" w:hanging="140"/>
      </w:pPr>
      <w:rPr>
        <w:rFonts w:hint="default"/>
        <w:lang w:eastAsia="en-US" w:bidi="ar-SA"/>
      </w:rPr>
    </w:lvl>
    <w:lvl w:ilvl="4" w:tplc="2E68D892">
      <w:numFmt w:val="bullet"/>
      <w:lvlText w:val="•"/>
      <w:lvlJc w:val="left"/>
      <w:pPr>
        <w:ind w:left="5012" w:hanging="140"/>
      </w:pPr>
      <w:rPr>
        <w:rFonts w:hint="default"/>
        <w:lang w:eastAsia="en-US" w:bidi="ar-SA"/>
      </w:rPr>
    </w:lvl>
    <w:lvl w:ilvl="5" w:tplc="16225A6C">
      <w:numFmt w:val="bullet"/>
      <w:lvlText w:val="•"/>
      <w:lvlJc w:val="left"/>
      <w:pPr>
        <w:ind w:left="5925" w:hanging="140"/>
      </w:pPr>
      <w:rPr>
        <w:rFonts w:hint="default"/>
        <w:lang w:eastAsia="en-US" w:bidi="ar-SA"/>
      </w:rPr>
    </w:lvl>
    <w:lvl w:ilvl="6" w:tplc="4D14473E">
      <w:numFmt w:val="bullet"/>
      <w:lvlText w:val="•"/>
      <w:lvlJc w:val="left"/>
      <w:pPr>
        <w:ind w:left="6839" w:hanging="140"/>
      </w:pPr>
      <w:rPr>
        <w:rFonts w:hint="default"/>
        <w:lang w:eastAsia="en-US" w:bidi="ar-SA"/>
      </w:rPr>
    </w:lvl>
    <w:lvl w:ilvl="7" w:tplc="7650511A">
      <w:numFmt w:val="bullet"/>
      <w:lvlText w:val="•"/>
      <w:lvlJc w:val="left"/>
      <w:pPr>
        <w:ind w:left="7752" w:hanging="140"/>
      </w:pPr>
      <w:rPr>
        <w:rFonts w:hint="default"/>
        <w:lang w:eastAsia="en-US" w:bidi="ar-SA"/>
      </w:rPr>
    </w:lvl>
    <w:lvl w:ilvl="8" w:tplc="BF18989E">
      <w:numFmt w:val="bullet"/>
      <w:lvlText w:val="•"/>
      <w:lvlJc w:val="left"/>
      <w:pPr>
        <w:ind w:left="8665" w:hanging="140"/>
      </w:pPr>
      <w:rPr>
        <w:rFonts w:hint="default"/>
        <w:lang w:eastAsia="en-US" w:bidi="ar-SA"/>
      </w:rPr>
    </w:lvl>
  </w:abstractNum>
  <w:abstractNum w:abstractNumId="21" w15:restartNumberingAfterBreak="0">
    <w:nsid w:val="3CAD75B7"/>
    <w:multiLevelType w:val="hybridMultilevel"/>
    <w:tmpl w:val="7D940E7A"/>
    <w:lvl w:ilvl="0" w:tplc="D2BAD6C6">
      <w:start w:val="1"/>
      <w:numFmt w:val="decimal"/>
      <w:lvlText w:val="(%1)"/>
      <w:lvlJc w:val="left"/>
      <w:pPr>
        <w:ind w:left="2" w:hanging="40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eastAsia="en-US" w:bidi="ar-SA"/>
      </w:rPr>
    </w:lvl>
    <w:lvl w:ilvl="1" w:tplc="EC6EC21C">
      <w:numFmt w:val="bullet"/>
      <w:lvlText w:val="•"/>
      <w:lvlJc w:val="left"/>
      <w:pPr>
        <w:ind w:left="921" w:hanging="408"/>
      </w:pPr>
      <w:rPr>
        <w:rFonts w:hint="default"/>
        <w:lang w:eastAsia="en-US" w:bidi="ar-SA"/>
      </w:rPr>
    </w:lvl>
    <w:lvl w:ilvl="2" w:tplc="22AEC282">
      <w:numFmt w:val="bullet"/>
      <w:lvlText w:val="•"/>
      <w:lvlJc w:val="left"/>
      <w:pPr>
        <w:ind w:left="1842" w:hanging="408"/>
      </w:pPr>
      <w:rPr>
        <w:rFonts w:hint="default"/>
        <w:lang w:eastAsia="en-US" w:bidi="ar-SA"/>
      </w:rPr>
    </w:lvl>
    <w:lvl w:ilvl="3" w:tplc="6922BC30">
      <w:numFmt w:val="bullet"/>
      <w:lvlText w:val="•"/>
      <w:lvlJc w:val="left"/>
      <w:pPr>
        <w:ind w:left="2764" w:hanging="408"/>
      </w:pPr>
      <w:rPr>
        <w:rFonts w:hint="default"/>
        <w:lang w:eastAsia="en-US" w:bidi="ar-SA"/>
      </w:rPr>
    </w:lvl>
    <w:lvl w:ilvl="4" w:tplc="1D3A9DBC">
      <w:numFmt w:val="bullet"/>
      <w:lvlText w:val="•"/>
      <w:lvlJc w:val="left"/>
      <w:pPr>
        <w:ind w:left="3685" w:hanging="408"/>
      </w:pPr>
      <w:rPr>
        <w:rFonts w:hint="default"/>
        <w:lang w:eastAsia="en-US" w:bidi="ar-SA"/>
      </w:rPr>
    </w:lvl>
    <w:lvl w:ilvl="5" w:tplc="AA8C57A8">
      <w:numFmt w:val="bullet"/>
      <w:lvlText w:val="•"/>
      <w:lvlJc w:val="left"/>
      <w:pPr>
        <w:ind w:left="4607" w:hanging="408"/>
      </w:pPr>
      <w:rPr>
        <w:rFonts w:hint="default"/>
        <w:lang w:eastAsia="en-US" w:bidi="ar-SA"/>
      </w:rPr>
    </w:lvl>
    <w:lvl w:ilvl="6" w:tplc="1B18C2D8">
      <w:numFmt w:val="bullet"/>
      <w:lvlText w:val="•"/>
      <w:lvlJc w:val="left"/>
      <w:pPr>
        <w:ind w:left="5528" w:hanging="408"/>
      </w:pPr>
      <w:rPr>
        <w:rFonts w:hint="default"/>
        <w:lang w:eastAsia="en-US" w:bidi="ar-SA"/>
      </w:rPr>
    </w:lvl>
    <w:lvl w:ilvl="7" w:tplc="82D0F26E">
      <w:numFmt w:val="bullet"/>
      <w:lvlText w:val="•"/>
      <w:lvlJc w:val="left"/>
      <w:pPr>
        <w:ind w:left="6450" w:hanging="408"/>
      </w:pPr>
      <w:rPr>
        <w:rFonts w:hint="default"/>
        <w:lang w:eastAsia="en-US" w:bidi="ar-SA"/>
      </w:rPr>
    </w:lvl>
    <w:lvl w:ilvl="8" w:tplc="01D6E1C8">
      <w:numFmt w:val="bullet"/>
      <w:lvlText w:val="•"/>
      <w:lvlJc w:val="left"/>
      <w:pPr>
        <w:ind w:left="7371" w:hanging="408"/>
      </w:pPr>
      <w:rPr>
        <w:rFonts w:hint="default"/>
        <w:lang w:eastAsia="en-US" w:bidi="ar-SA"/>
      </w:rPr>
    </w:lvl>
  </w:abstractNum>
  <w:abstractNum w:abstractNumId="22" w15:restartNumberingAfterBreak="0">
    <w:nsid w:val="3D7208CE"/>
    <w:multiLevelType w:val="hybridMultilevel"/>
    <w:tmpl w:val="F89035E2"/>
    <w:lvl w:ilvl="0" w:tplc="A948BFE0">
      <w:start w:val="12"/>
      <w:numFmt w:val="decimal"/>
      <w:lvlText w:val="(%1)"/>
      <w:lvlJc w:val="left"/>
      <w:pPr>
        <w:ind w:left="2" w:hanging="4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002848"/>
    <w:multiLevelType w:val="hybridMultilevel"/>
    <w:tmpl w:val="F49CB9C6"/>
    <w:lvl w:ilvl="0" w:tplc="FC782B96">
      <w:start w:val="6"/>
      <w:numFmt w:val="decimal"/>
      <w:lvlText w:val="(%1)"/>
      <w:lvlJc w:val="left"/>
      <w:pPr>
        <w:ind w:left="408" w:hanging="4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8B5A94"/>
    <w:multiLevelType w:val="hybridMultilevel"/>
    <w:tmpl w:val="6C4C06EE"/>
    <w:lvl w:ilvl="0" w:tplc="50C0308E">
      <w:start w:val="1"/>
      <w:numFmt w:val="decimal"/>
      <w:lvlText w:val="(%1)"/>
      <w:lvlJc w:val="left"/>
      <w:pPr>
        <w:ind w:left="2" w:hanging="33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eastAsia="en-US" w:bidi="ar-SA"/>
      </w:rPr>
    </w:lvl>
    <w:lvl w:ilvl="1" w:tplc="0CC05CB0">
      <w:numFmt w:val="bullet"/>
      <w:lvlText w:val="•"/>
      <w:lvlJc w:val="left"/>
      <w:pPr>
        <w:ind w:left="921" w:hanging="330"/>
      </w:pPr>
      <w:rPr>
        <w:rFonts w:hint="default"/>
        <w:lang w:eastAsia="en-US" w:bidi="ar-SA"/>
      </w:rPr>
    </w:lvl>
    <w:lvl w:ilvl="2" w:tplc="4AA8A232">
      <w:numFmt w:val="bullet"/>
      <w:lvlText w:val="•"/>
      <w:lvlJc w:val="left"/>
      <w:pPr>
        <w:ind w:left="1842" w:hanging="330"/>
      </w:pPr>
      <w:rPr>
        <w:rFonts w:hint="default"/>
        <w:lang w:eastAsia="en-US" w:bidi="ar-SA"/>
      </w:rPr>
    </w:lvl>
    <w:lvl w:ilvl="3" w:tplc="E5F0A7E2">
      <w:numFmt w:val="bullet"/>
      <w:lvlText w:val="•"/>
      <w:lvlJc w:val="left"/>
      <w:pPr>
        <w:ind w:left="2764" w:hanging="330"/>
      </w:pPr>
      <w:rPr>
        <w:rFonts w:hint="default"/>
        <w:lang w:eastAsia="en-US" w:bidi="ar-SA"/>
      </w:rPr>
    </w:lvl>
    <w:lvl w:ilvl="4" w:tplc="25D6E352">
      <w:numFmt w:val="bullet"/>
      <w:lvlText w:val="•"/>
      <w:lvlJc w:val="left"/>
      <w:pPr>
        <w:ind w:left="3685" w:hanging="330"/>
      </w:pPr>
      <w:rPr>
        <w:rFonts w:hint="default"/>
        <w:lang w:eastAsia="en-US" w:bidi="ar-SA"/>
      </w:rPr>
    </w:lvl>
    <w:lvl w:ilvl="5" w:tplc="574EC14A">
      <w:numFmt w:val="bullet"/>
      <w:lvlText w:val="•"/>
      <w:lvlJc w:val="left"/>
      <w:pPr>
        <w:ind w:left="4607" w:hanging="330"/>
      </w:pPr>
      <w:rPr>
        <w:rFonts w:hint="default"/>
        <w:lang w:eastAsia="en-US" w:bidi="ar-SA"/>
      </w:rPr>
    </w:lvl>
    <w:lvl w:ilvl="6" w:tplc="D6CE148A">
      <w:numFmt w:val="bullet"/>
      <w:lvlText w:val="•"/>
      <w:lvlJc w:val="left"/>
      <w:pPr>
        <w:ind w:left="5528" w:hanging="330"/>
      </w:pPr>
      <w:rPr>
        <w:rFonts w:hint="default"/>
        <w:lang w:eastAsia="en-US" w:bidi="ar-SA"/>
      </w:rPr>
    </w:lvl>
    <w:lvl w:ilvl="7" w:tplc="580E6266">
      <w:numFmt w:val="bullet"/>
      <w:lvlText w:val="•"/>
      <w:lvlJc w:val="left"/>
      <w:pPr>
        <w:ind w:left="6450" w:hanging="330"/>
      </w:pPr>
      <w:rPr>
        <w:rFonts w:hint="default"/>
        <w:lang w:eastAsia="en-US" w:bidi="ar-SA"/>
      </w:rPr>
    </w:lvl>
    <w:lvl w:ilvl="8" w:tplc="4D94A334">
      <w:numFmt w:val="bullet"/>
      <w:lvlText w:val="•"/>
      <w:lvlJc w:val="left"/>
      <w:pPr>
        <w:ind w:left="7371" w:hanging="330"/>
      </w:pPr>
      <w:rPr>
        <w:rFonts w:hint="default"/>
        <w:lang w:eastAsia="en-US" w:bidi="ar-SA"/>
      </w:rPr>
    </w:lvl>
  </w:abstractNum>
  <w:abstractNum w:abstractNumId="25" w15:restartNumberingAfterBreak="0">
    <w:nsid w:val="574B1DA9"/>
    <w:multiLevelType w:val="hybridMultilevel"/>
    <w:tmpl w:val="7D940E7A"/>
    <w:lvl w:ilvl="0" w:tplc="D2BAD6C6">
      <w:start w:val="1"/>
      <w:numFmt w:val="decimal"/>
      <w:lvlText w:val="(%1)"/>
      <w:lvlJc w:val="left"/>
      <w:pPr>
        <w:ind w:left="1128" w:hanging="40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eastAsia="en-US" w:bidi="ar-SA"/>
      </w:rPr>
    </w:lvl>
    <w:lvl w:ilvl="1" w:tplc="EC6EC21C">
      <w:numFmt w:val="bullet"/>
      <w:lvlText w:val="•"/>
      <w:lvlJc w:val="left"/>
      <w:pPr>
        <w:ind w:left="2047" w:hanging="408"/>
      </w:pPr>
      <w:rPr>
        <w:rFonts w:hint="default"/>
        <w:lang w:eastAsia="en-US" w:bidi="ar-SA"/>
      </w:rPr>
    </w:lvl>
    <w:lvl w:ilvl="2" w:tplc="22AEC282">
      <w:numFmt w:val="bullet"/>
      <w:lvlText w:val="•"/>
      <w:lvlJc w:val="left"/>
      <w:pPr>
        <w:ind w:left="2968" w:hanging="408"/>
      </w:pPr>
      <w:rPr>
        <w:rFonts w:hint="default"/>
        <w:lang w:eastAsia="en-US" w:bidi="ar-SA"/>
      </w:rPr>
    </w:lvl>
    <w:lvl w:ilvl="3" w:tplc="6922BC30">
      <w:numFmt w:val="bullet"/>
      <w:lvlText w:val="•"/>
      <w:lvlJc w:val="left"/>
      <w:pPr>
        <w:ind w:left="3890" w:hanging="408"/>
      </w:pPr>
      <w:rPr>
        <w:rFonts w:hint="default"/>
        <w:lang w:eastAsia="en-US" w:bidi="ar-SA"/>
      </w:rPr>
    </w:lvl>
    <w:lvl w:ilvl="4" w:tplc="1D3A9DBC">
      <w:numFmt w:val="bullet"/>
      <w:lvlText w:val="•"/>
      <w:lvlJc w:val="left"/>
      <w:pPr>
        <w:ind w:left="4811" w:hanging="408"/>
      </w:pPr>
      <w:rPr>
        <w:rFonts w:hint="default"/>
        <w:lang w:eastAsia="en-US" w:bidi="ar-SA"/>
      </w:rPr>
    </w:lvl>
    <w:lvl w:ilvl="5" w:tplc="AA8C57A8">
      <w:numFmt w:val="bullet"/>
      <w:lvlText w:val="•"/>
      <w:lvlJc w:val="left"/>
      <w:pPr>
        <w:ind w:left="5733" w:hanging="408"/>
      </w:pPr>
      <w:rPr>
        <w:rFonts w:hint="default"/>
        <w:lang w:eastAsia="en-US" w:bidi="ar-SA"/>
      </w:rPr>
    </w:lvl>
    <w:lvl w:ilvl="6" w:tplc="1B18C2D8">
      <w:numFmt w:val="bullet"/>
      <w:lvlText w:val="•"/>
      <w:lvlJc w:val="left"/>
      <w:pPr>
        <w:ind w:left="6654" w:hanging="408"/>
      </w:pPr>
      <w:rPr>
        <w:rFonts w:hint="default"/>
        <w:lang w:eastAsia="en-US" w:bidi="ar-SA"/>
      </w:rPr>
    </w:lvl>
    <w:lvl w:ilvl="7" w:tplc="82D0F26E">
      <w:numFmt w:val="bullet"/>
      <w:lvlText w:val="•"/>
      <w:lvlJc w:val="left"/>
      <w:pPr>
        <w:ind w:left="7576" w:hanging="408"/>
      </w:pPr>
      <w:rPr>
        <w:rFonts w:hint="default"/>
        <w:lang w:eastAsia="en-US" w:bidi="ar-SA"/>
      </w:rPr>
    </w:lvl>
    <w:lvl w:ilvl="8" w:tplc="01D6E1C8">
      <w:numFmt w:val="bullet"/>
      <w:lvlText w:val="•"/>
      <w:lvlJc w:val="left"/>
      <w:pPr>
        <w:ind w:left="8497" w:hanging="408"/>
      </w:pPr>
      <w:rPr>
        <w:rFonts w:hint="default"/>
        <w:lang w:eastAsia="en-US" w:bidi="ar-SA"/>
      </w:rPr>
    </w:lvl>
  </w:abstractNum>
  <w:abstractNum w:abstractNumId="26" w15:restartNumberingAfterBreak="0">
    <w:nsid w:val="5BB03C7F"/>
    <w:multiLevelType w:val="hybridMultilevel"/>
    <w:tmpl w:val="27008FDE"/>
    <w:lvl w:ilvl="0" w:tplc="C0DA0F6A">
      <w:numFmt w:val="bullet"/>
      <w:lvlText w:val="-"/>
      <w:lvlJc w:val="left"/>
      <w:pPr>
        <w:ind w:left="177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1" w:tplc="CCB2716E">
      <w:numFmt w:val="bullet"/>
      <w:lvlText w:val="•"/>
      <w:lvlJc w:val="left"/>
      <w:pPr>
        <w:ind w:left="615" w:hanging="128"/>
      </w:pPr>
      <w:rPr>
        <w:rFonts w:hint="default"/>
        <w:lang w:eastAsia="en-US" w:bidi="ar-SA"/>
      </w:rPr>
    </w:lvl>
    <w:lvl w:ilvl="2" w:tplc="F044E918">
      <w:numFmt w:val="bullet"/>
      <w:lvlText w:val="•"/>
      <w:lvlJc w:val="left"/>
      <w:pPr>
        <w:ind w:left="1051" w:hanging="128"/>
      </w:pPr>
      <w:rPr>
        <w:rFonts w:hint="default"/>
        <w:lang w:eastAsia="en-US" w:bidi="ar-SA"/>
      </w:rPr>
    </w:lvl>
    <w:lvl w:ilvl="3" w:tplc="C5C2552E">
      <w:numFmt w:val="bullet"/>
      <w:lvlText w:val="•"/>
      <w:lvlJc w:val="left"/>
      <w:pPr>
        <w:ind w:left="1487" w:hanging="128"/>
      </w:pPr>
      <w:rPr>
        <w:rFonts w:hint="default"/>
        <w:lang w:eastAsia="en-US" w:bidi="ar-SA"/>
      </w:rPr>
    </w:lvl>
    <w:lvl w:ilvl="4" w:tplc="3C8AF7F2">
      <w:numFmt w:val="bullet"/>
      <w:lvlText w:val="•"/>
      <w:lvlJc w:val="left"/>
      <w:pPr>
        <w:ind w:left="1923" w:hanging="128"/>
      </w:pPr>
      <w:rPr>
        <w:rFonts w:hint="default"/>
        <w:lang w:eastAsia="en-US" w:bidi="ar-SA"/>
      </w:rPr>
    </w:lvl>
    <w:lvl w:ilvl="5" w:tplc="A858E960">
      <w:numFmt w:val="bullet"/>
      <w:lvlText w:val="•"/>
      <w:lvlJc w:val="left"/>
      <w:pPr>
        <w:ind w:left="2359" w:hanging="128"/>
      </w:pPr>
      <w:rPr>
        <w:rFonts w:hint="default"/>
        <w:lang w:eastAsia="en-US" w:bidi="ar-SA"/>
      </w:rPr>
    </w:lvl>
    <w:lvl w:ilvl="6" w:tplc="C9BA6DE8">
      <w:numFmt w:val="bullet"/>
      <w:lvlText w:val="•"/>
      <w:lvlJc w:val="left"/>
      <w:pPr>
        <w:ind w:left="2794" w:hanging="128"/>
      </w:pPr>
      <w:rPr>
        <w:rFonts w:hint="default"/>
        <w:lang w:eastAsia="en-US" w:bidi="ar-SA"/>
      </w:rPr>
    </w:lvl>
    <w:lvl w:ilvl="7" w:tplc="CDD2777E">
      <w:numFmt w:val="bullet"/>
      <w:lvlText w:val="•"/>
      <w:lvlJc w:val="left"/>
      <w:pPr>
        <w:ind w:left="3230" w:hanging="128"/>
      </w:pPr>
      <w:rPr>
        <w:rFonts w:hint="default"/>
        <w:lang w:eastAsia="en-US" w:bidi="ar-SA"/>
      </w:rPr>
    </w:lvl>
    <w:lvl w:ilvl="8" w:tplc="788899D0">
      <w:numFmt w:val="bullet"/>
      <w:lvlText w:val="•"/>
      <w:lvlJc w:val="left"/>
      <w:pPr>
        <w:ind w:left="3666" w:hanging="128"/>
      </w:pPr>
      <w:rPr>
        <w:rFonts w:hint="default"/>
        <w:lang w:eastAsia="en-US" w:bidi="ar-SA"/>
      </w:rPr>
    </w:lvl>
  </w:abstractNum>
  <w:abstractNum w:abstractNumId="27" w15:restartNumberingAfterBreak="0">
    <w:nsid w:val="6050151B"/>
    <w:multiLevelType w:val="hybridMultilevel"/>
    <w:tmpl w:val="B99C3BA4"/>
    <w:lvl w:ilvl="0" w:tplc="639840B0">
      <w:start w:val="1"/>
      <w:numFmt w:val="decimal"/>
      <w:lvlText w:val="(%1)"/>
      <w:lvlJc w:val="left"/>
      <w:pPr>
        <w:ind w:left="2" w:hanging="40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8"/>
        <w:szCs w:val="28"/>
        <w:lang w:eastAsia="en-US" w:bidi="ar-SA"/>
      </w:rPr>
    </w:lvl>
    <w:lvl w:ilvl="1" w:tplc="22F4660A">
      <w:numFmt w:val="bullet"/>
      <w:lvlText w:val="•"/>
      <w:lvlJc w:val="left"/>
      <w:pPr>
        <w:ind w:left="921" w:hanging="401"/>
      </w:pPr>
      <w:rPr>
        <w:rFonts w:hint="default"/>
        <w:lang w:eastAsia="en-US" w:bidi="ar-SA"/>
      </w:rPr>
    </w:lvl>
    <w:lvl w:ilvl="2" w:tplc="2D9AF1E4">
      <w:numFmt w:val="bullet"/>
      <w:lvlText w:val="•"/>
      <w:lvlJc w:val="left"/>
      <w:pPr>
        <w:ind w:left="1842" w:hanging="401"/>
      </w:pPr>
      <w:rPr>
        <w:rFonts w:hint="default"/>
        <w:lang w:eastAsia="en-US" w:bidi="ar-SA"/>
      </w:rPr>
    </w:lvl>
    <w:lvl w:ilvl="3" w:tplc="578AAE98">
      <w:numFmt w:val="bullet"/>
      <w:lvlText w:val="•"/>
      <w:lvlJc w:val="left"/>
      <w:pPr>
        <w:ind w:left="2764" w:hanging="401"/>
      </w:pPr>
      <w:rPr>
        <w:rFonts w:hint="default"/>
        <w:lang w:eastAsia="en-US" w:bidi="ar-SA"/>
      </w:rPr>
    </w:lvl>
    <w:lvl w:ilvl="4" w:tplc="7028322A">
      <w:numFmt w:val="bullet"/>
      <w:lvlText w:val="•"/>
      <w:lvlJc w:val="left"/>
      <w:pPr>
        <w:ind w:left="3685" w:hanging="401"/>
      </w:pPr>
      <w:rPr>
        <w:rFonts w:hint="default"/>
        <w:lang w:eastAsia="en-US" w:bidi="ar-SA"/>
      </w:rPr>
    </w:lvl>
    <w:lvl w:ilvl="5" w:tplc="F1CA8ECE">
      <w:numFmt w:val="bullet"/>
      <w:lvlText w:val="•"/>
      <w:lvlJc w:val="left"/>
      <w:pPr>
        <w:ind w:left="4607" w:hanging="401"/>
      </w:pPr>
      <w:rPr>
        <w:rFonts w:hint="default"/>
        <w:lang w:eastAsia="en-US" w:bidi="ar-SA"/>
      </w:rPr>
    </w:lvl>
    <w:lvl w:ilvl="6" w:tplc="ED8EFC7C">
      <w:numFmt w:val="bullet"/>
      <w:lvlText w:val="•"/>
      <w:lvlJc w:val="left"/>
      <w:pPr>
        <w:ind w:left="5528" w:hanging="401"/>
      </w:pPr>
      <w:rPr>
        <w:rFonts w:hint="default"/>
        <w:lang w:eastAsia="en-US" w:bidi="ar-SA"/>
      </w:rPr>
    </w:lvl>
    <w:lvl w:ilvl="7" w:tplc="CB0AF436">
      <w:numFmt w:val="bullet"/>
      <w:lvlText w:val="•"/>
      <w:lvlJc w:val="left"/>
      <w:pPr>
        <w:ind w:left="6450" w:hanging="401"/>
      </w:pPr>
      <w:rPr>
        <w:rFonts w:hint="default"/>
        <w:lang w:eastAsia="en-US" w:bidi="ar-SA"/>
      </w:rPr>
    </w:lvl>
    <w:lvl w:ilvl="8" w:tplc="7E2CFE88">
      <w:numFmt w:val="bullet"/>
      <w:lvlText w:val="•"/>
      <w:lvlJc w:val="left"/>
      <w:pPr>
        <w:ind w:left="7371" w:hanging="401"/>
      </w:pPr>
      <w:rPr>
        <w:rFonts w:hint="default"/>
        <w:lang w:eastAsia="en-US" w:bidi="ar-SA"/>
      </w:rPr>
    </w:lvl>
  </w:abstractNum>
  <w:abstractNum w:abstractNumId="28" w15:restartNumberingAfterBreak="0">
    <w:nsid w:val="60A0188E"/>
    <w:multiLevelType w:val="hybridMultilevel"/>
    <w:tmpl w:val="891EC0BE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35F11AE"/>
    <w:multiLevelType w:val="hybridMultilevel"/>
    <w:tmpl w:val="F49CB9C6"/>
    <w:lvl w:ilvl="0" w:tplc="FC782B96">
      <w:start w:val="6"/>
      <w:numFmt w:val="decimal"/>
      <w:lvlText w:val="(%1)"/>
      <w:lvlJc w:val="left"/>
      <w:pPr>
        <w:ind w:left="408" w:hanging="4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0D2B14"/>
    <w:multiLevelType w:val="hybridMultilevel"/>
    <w:tmpl w:val="BFE8BDCC"/>
    <w:lvl w:ilvl="0" w:tplc="BB8EB720">
      <w:start w:val="1"/>
      <w:numFmt w:val="decimal"/>
      <w:lvlText w:val="(%1)"/>
      <w:lvlJc w:val="left"/>
      <w:pPr>
        <w:ind w:left="2" w:hanging="3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4634F8"/>
    <w:multiLevelType w:val="hybridMultilevel"/>
    <w:tmpl w:val="7B5E551E"/>
    <w:lvl w:ilvl="0" w:tplc="85C663A2">
      <w:start w:val="7"/>
      <w:numFmt w:val="decimal"/>
      <w:lvlText w:val="(%1)"/>
      <w:lvlJc w:val="left"/>
      <w:pPr>
        <w:ind w:left="2" w:hanging="4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2C396A"/>
    <w:multiLevelType w:val="hybridMultilevel"/>
    <w:tmpl w:val="7D940E7A"/>
    <w:lvl w:ilvl="0" w:tplc="D2BAD6C6">
      <w:start w:val="1"/>
      <w:numFmt w:val="decimal"/>
      <w:lvlText w:val="(%1)"/>
      <w:lvlJc w:val="left"/>
      <w:pPr>
        <w:ind w:left="2" w:hanging="40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eastAsia="en-US" w:bidi="ar-SA"/>
      </w:rPr>
    </w:lvl>
    <w:lvl w:ilvl="1" w:tplc="EC6EC21C">
      <w:numFmt w:val="bullet"/>
      <w:lvlText w:val="•"/>
      <w:lvlJc w:val="left"/>
      <w:pPr>
        <w:ind w:left="921" w:hanging="408"/>
      </w:pPr>
      <w:rPr>
        <w:rFonts w:hint="default"/>
        <w:lang w:eastAsia="en-US" w:bidi="ar-SA"/>
      </w:rPr>
    </w:lvl>
    <w:lvl w:ilvl="2" w:tplc="22AEC282">
      <w:numFmt w:val="bullet"/>
      <w:lvlText w:val="•"/>
      <w:lvlJc w:val="left"/>
      <w:pPr>
        <w:ind w:left="1842" w:hanging="408"/>
      </w:pPr>
      <w:rPr>
        <w:rFonts w:hint="default"/>
        <w:lang w:eastAsia="en-US" w:bidi="ar-SA"/>
      </w:rPr>
    </w:lvl>
    <w:lvl w:ilvl="3" w:tplc="6922BC30">
      <w:numFmt w:val="bullet"/>
      <w:lvlText w:val="•"/>
      <w:lvlJc w:val="left"/>
      <w:pPr>
        <w:ind w:left="2764" w:hanging="408"/>
      </w:pPr>
      <w:rPr>
        <w:rFonts w:hint="default"/>
        <w:lang w:eastAsia="en-US" w:bidi="ar-SA"/>
      </w:rPr>
    </w:lvl>
    <w:lvl w:ilvl="4" w:tplc="1D3A9DBC">
      <w:numFmt w:val="bullet"/>
      <w:lvlText w:val="•"/>
      <w:lvlJc w:val="left"/>
      <w:pPr>
        <w:ind w:left="3685" w:hanging="408"/>
      </w:pPr>
      <w:rPr>
        <w:rFonts w:hint="default"/>
        <w:lang w:eastAsia="en-US" w:bidi="ar-SA"/>
      </w:rPr>
    </w:lvl>
    <w:lvl w:ilvl="5" w:tplc="AA8C57A8">
      <w:numFmt w:val="bullet"/>
      <w:lvlText w:val="•"/>
      <w:lvlJc w:val="left"/>
      <w:pPr>
        <w:ind w:left="4607" w:hanging="408"/>
      </w:pPr>
      <w:rPr>
        <w:rFonts w:hint="default"/>
        <w:lang w:eastAsia="en-US" w:bidi="ar-SA"/>
      </w:rPr>
    </w:lvl>
    <w:lvl w:ilvl="6" w:tplc="1B18C2D8">
      <w:numFmt w:val="bullet"/>
      <w:lvlText w:val="•"/>
      <w:lvlJc w:val="left"/>
      <w:pPr>
        <w:ind w:left="5528" w:hanging="408"/>
      </w:pPr>
      <w:rPr>
        <w:rFonts w:hint="default"/>
        <w:lang w:eastAsia="en-US" w:bidi="ar-SA"/>
      </w:rPr>
    </w:lvl>
    <w:lvl w:ilvl="7" w:tplc="82D0F26E">
      <w:numFmt w:val="bullet"/>
      <w:lvlText w:val="•"/>
      <w:lvlJc w:val="left"/>
      <w:pPr>
        <w:ind w:left="6450" w:hanging="408"/>
      </w:pPr>
      <w:rPr>
        <w:rFonts w:hint="default"/>
        <w:lang w:eastAsia="en-US" w:bidi="ar-SA"/>
      </w:rPr>
    </w:lvl>
    <w:lvl w:ilvl="8" w:tplc="01D6E1C8">
      <w:numFmt w:val="bullet"/>
      <w:lvlText w:val="•"/>
      <w:lvlJc w:val="left"/>
      <w:pPr>
        <w:ind w:left="7371" w:hanging="408"/>
      </w:pPr>
      <w:rPr>
        <w:rFonts w:hint="default"/>
        <w:lang w:eastAsia="en-US" w:bidi="ar-SA"/>
      </w:rPr>
    </w:lvl>
  </w:abstractNum>
  <w:abstractNum w:abstractNumId="33" w15:restartNumberingAfterBreak="0">
    <w:nsid w:val="7E060820"/>
    <w:multiLevelType w:val="hybridMultilevel"/>
    <w:tmpl w:val="D0BAFBBC"/>
    <w:lvl w:ilvl="0" w:tplc="1D06AE4A">
      <w:start w:val="13"/>
      <w:numFmt w:val="decimal"/>
      <w:lvlText w:val="(%1)"/>
      <w:lvlJc w:val="left"/>
      <w:pPr>
        <w:ind w:left="2" w:hanging="4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8761082">
    <w:abstractNumId w:val="8"/>
  </w:num>
  <w:num w:numId="2" w16cid:durableId="1248802394">
    <w:abstractNumId w:val="6"/>
  </w:num>
  <w:num w:numId="3" w16cid:durableId="1764492818">
    <w:abstractNumId w:val="5"/>
  </w:num>
  <w:num w:numId="4" w16cid:durableId="299769372">
    <w:abstractNumId w:val="4"/>
  </w:num>
  <w:num w:numId="5" w16cid:durableId="1155225826">
    <w:abstractNumId w:val="7"/>
  </w:num>
  <w:num w:numId="6" w16cid:durableId="1689603846">
    <w:abstractNumId w:val="3"/>
  </w:num>
  <w:num w:numId="7" w16cid:durableId="1388145795">
    <w:abstractNumId w:val="2"/>
  </w:num>
  <w:num w:numId="8" w16cid:durableId="2037921070">
    <w:abstractNumId w:val="1"/>
  </w:num>
  <w:num w:numId="9" w16cid:durableId="1756435300">
    <w:abstractNumId w:val="0"/>
  </w:num>
  <w:num w:numId="10" w16cid:durableId="337197084">
    <w:abstractNumId w:val="26"/>
  </w:num>
  <w:num w:numId="11" w16cid:durableId="1333334694">
    <w:abstractNumId w:val="28"/>
  </w:num>
  <w:num w:numId="12" w16cid:durableId="156506792">
    <w:abstractNumId w:val="13"/>
  </w:num>
  <w:num w:numId="13" w16cid:durableId="2136479208">
    <w:abstractNumId w:val="14"/>
  </w:num>
  <w:num w:numId="14" w16cid:durableId="704334750">
    <w:abstractNumId w:val="27"/>
  </w:num>
  <w:num w:numId="15" w16cid:durableId="725447958">
    <w:abstractNumId w:val="12"/>
  </w:num>
  <w:num w:numId="16" w16cid:durableId="702482004">
    <w:abstractNumId w:val="11"/>
  </w:num>
  <w:num w:numId="17" w16cid:durableId="389351567">
    <w:abstractNumId w:val="21"/>
  </w:num>
  <w:num w:numId="18" w16cid:durableId="1405109560">
    <w:abstractNumId w:val="25"/>
  </w:num>
  <w:num w:numId="19" w16cid:durableId="714084359">
    <w:abstractNumId w:val="31"/>
  </w:num>
  <w:num w:numId="20" w16cid:durableId="1942444386">
    <w:abstractNumId w:val="22"/>
  </w:num>
  <w:num w:numId="21" w16cid:durableId="178004879">
    <w:abstractNumId w:val="33"/>
  </w:num>
  <w:num w:numId="22" w16cid:durableId="2100365320">
    <w:abstractNumId w:val="32"/>
  </w:num>
  <w:num w:numId="23" w16cid:durableId="502938654">
    <w:abstractNumId w:val="20"/>
  </w:num>
  <w:num w:numId="24" w16cid:durableId="79372546">
    <w:abstractNumId w:val="17"/>
  </w:num>
  <w:num w:numId="25" w16cid:durableId="1807579412">
    <w:abstractNumId w:val="24"/>
  </w:num>
  <w:num w:numId="26" w16cid:durableId="471139650">
    <w:abstractNumId w:val="10"/>
  </w:num>
  <w:num w:numId="27" w16cid:durableId="1209222232">
    <w:abstractNumId w:val="9"/>
  </w:num>
  <w:num w:numId="28" w16cid:durableId="1743019320">
    <w:abstractNumId w:val="30"/>
  </w:num>
  <w:num w:numId="29" w16cid:durableId="890847502">
    <w:abstractNumId w:val="16"/>
  </w:num>
  <w:num w:numId="30" w16cid:durableId="1764300547">
    <w:abstractNumId w:val="23"/>
  </w:num>
  <w:num w:numId="31" w16cid:durableId="879365697">
    <w:abstractNumId w:val="29"/>
  </w:num>
  <w:num w:numId="32" w16cid:durableId="1883514473">
    <w:abstractNumId w:val="19"/>
  </w:num>
  <w:num w:numId="33" w16cid:durableId="143204623">
    <w:abstractNumId w:val="15"/>
  </w:num>
  <w:num w:numId="34" w16cid:durableId="2556345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001C8"/>
    <w:rsid w:val="00034616"/>
    <w:rsid w:val="00055097"/>
    <w:rsid w:val="0006063C"/>
    <w:rsid w:val="000C0DF7"/>
    <w:rsid w:val="000D1D94"/>
    <w:rsid w:val="000D4D03"/>
    <w:rsid w:val="000D56C5"/>
    <w:rsid w:val="000E0C48"/>
    <w:rsid w:val="00100F74"/>
    <w:rsid w:val="0015074B"/>
    <w:rsid w:val="001B6949"/>
    <w:rsid w:val="001C0322"/>
    <w:rsid w:val="001E3277"/>
    <w:rsid w:val="00202B31"/>
    <w:rsid w:val="00207C88"/>
    <w:rsid w:val="002270E7"/>
    <w:rsid w:val="002431A3"/>
    <w:rsid w:val="00270C6B"/>
    <w:rsid w:val="0029639D"/>
    <w:rsid w:val="00301B69"/>
    <w:rsid w:val="00315F78"/>
    <w:rsid w:val="00321D5C"/>
    <w:rsid w:val="00326F90"/>
    <w:rsid w:val="0034350C"/>
    <w:rsid w:val="00347D71"/>
    <w:rsid w:val="00352AAC"/>
    <w:rsid w:val="003743C5"/>
    <w:rsid w:val="00397581"/>
    <w:rsid w:val="003C4B06"/>
    <w:rsid w:val="004240B7"/>
    <w:rsid w:val="00462BCB"/>
    <w:rsid w:val="004D41F5"/>
    <w:rsid w:val="00504B20"/>
    <w:rsid w:val="00504CB0"/>
    <w:rsid w:val="00557DD5"/>
    <w:rsid w:val="00572BFE"/>
    <w:rsid w:val="00583BD3"/>
    <w:rsid w:val="005A1590"/>
    <w:rsid w:val="005A6BE9"/>
    <w:rsid w:val="005B5D80"/>
    <w:rsid w:val="005C054B"/>
    <w:rsid w:val="005D1C47"/>
    <w:rsid w:val="00666C37"/>
    <w:rsid w:val="00683EFA"/>
    <w:rsid w:val="00687B65"/>
    <w:rsid w:val="006C1EDD"/>
    <w:rsid w:val="006D0CEC"/>
    <w:rsid w:val="006E0540"/>
    <w:rsid w:val="006E78BE"/>
    <w:rsid w:val="006F1251"/>
    <w:rsid w:val="00710DEA"/>
    <w:rsid w:val="007204A6"/>
    <w:rsid w:val="00721ACB"/>
    <w:rsid w:val="0076158E"/>
    <w:rsid w:val="00797446"/>
    <w:rsid w:val="007C42AE"/>
    <w:rsid w:val="007D4248"/>
    <w:rsid w:val="007D7091"/>
    <w:rsid w:val="0083042F"/>
    <w:rsid w:val="00836C5B"/>
    <w:rsid w:val="00851459"/>
    <w:rsid w:val="00872477"/>
    <w:rsid w:val="00876B10"/>
    <w:rsid w:val="0088795D"/>
    <w:rsid w:val="008D3638"/>
    <w:rsid w:val="008E0ECD"/>
    <w:rsid w:val="008E3139"/>
    <w:rsid w:val="00903334"/>
    <w:rsid w:val="00905B37"/>
    <w:rsid w:val="009069DD"/>
    <w:rsid w:val="009D6A05"/>
    <w:rsid w:val="009F03CA"/>
    <w:rsid w:val="009F317B"/>
    <w:rsid w:val="00A114B5"/>
    <w:rsid w:val="00A42588"/>
    <w:rsid w:val="00AA1D8D"/>
    <w:rsid w:val="00AA4168"/>
    <w:rsid w:val="00AD6A3C"/>
    <w:rsid w:val="00AE31A4"/>
    <w:rsid w:val="00B06512"/>
    <w:rsid w:val="00B25A56"/>
    <w:rsid w:val="00B27A09"/>
    <w:rsid w:val="00B47730"/>
    <w:rsid w:val="00B51920"/>
    <w:rsid w:val="00B609E8"/>
    <w:rsid w:val="00B853E5"/>
    <w:rsid w:val="00BA08BF"/>
    <w:rsid w:val="00BA4735"/>
    <w:rsid w:val="00BB3CD2"/>
    <w:rsid w:val="00BC73DD"/>
    <w:rsid w:val="00BD37EA"/>
    <w:rsid w:val="00C063B9"/>
    <w:rsid w:val="00C64D00"/>
    <w:rsid w:val="00C86B79"/>
    <w:rsid w:val="00C87566"/>
    <w:rsid w:val="00CB0664"/>
    <w:rsid w:val="00CC6EE8"/>
    <w:rsid w:val="00CF621F"/>
    <w:rsid w:val="00CF6421"/>
    <w:rsid w:val="00D1772F"/>
    <w:rsid w:val="00D86F46"/>
    <w:rsid w:val="00DE4E26"/>
    <w:rsid w:val="00DF540E"/>
    <w:rsid w:val="00DF7DCA"/>
    <w:rsid w:val="00E01672"/>
    <w:rsid w:val="00E10171"/>
    <w:rsid w:val="00E300BA"/>
    <w:rsid w:val="00E30740"/>
    <w:rsid w:val="00E408D7"/>
    <w:rsid w:val="00E87D8F"/>
    <w:rsid w:val="00F66754"/>
    <w:rsid w:val="00FC360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74E7D2C"/>
  <w14:defaultImageDpi w14:val="300"/>
  <w15:docId w15:val="{2F3A58E6-9ACE-4C2E-9F3C-40AE15EB3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0"/>
    </w:pPr>
    <w:rPr>
      <w:rFonts w:ascii="Times New Roman" w:eastAsia="Times New Roman" w:hAnsi="Times New Roman"/>
      <w:sz w:val="26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1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ableParagraph">
    <w:name w:val="Table Paragraph"/>
    <w:basedOn w:val="Normal"/>
    <w:uiPriority w:val="1"/>
    <w:qFormat/>
    <w:rsid w:val="00E30740"/>
    <w:pPr>
      <w:widowControl w:val="0"/>
      <w:autoSpaceDE w:val="0"/>
      <w:autoSpaceDN w:val="0"/>
      <w:spacing w:line="240" w:lineRule="auto"/>
    </w:pPr>
    <w:rPr>
      <w:rFonts w:cs="Times New Roman"/>
      <w:sz w:val="22"/>
    </w:rPr>
  </w:style>
  <w:style w:type="paragraph" w:customStyle="1" w:styleId="pdq2pgselectionanchorcontainer">
    <w:name w:val="pdq2pg_selectionanchorcontainer"/>
    <w:basedOn w:val="Normal"/>
    <w:rsid w:val="00E10171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10171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70E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70E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18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5944AD6-4C2F-462D-A1E4-B8DF32D0A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1</Pages>
  <Words>692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4630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Lê Thị Thu Hà</cp:lastModifiedBy>
  <cp:revision>40</cp:revision>
  <dcterms:created xsi:type="dcterms:W3CDTF">2026-07-23T16:29:00Z</dcterms:created>
  <dcterms:modified xsi:type="dcterms:W3CDTF">2026-09-13T13:48:00Z</dcterms:modified>
</cp:coreProperties>
</file>